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61BF6" w14:textId="77777777" w:rsidR="00237268" w:rsidRPr="00947211" w:rsidRDefault="00237268" w:rsidP="000C3AA2">
      <w:pPr>
        <w:pStyle w:val="Footer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EB90EB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4. Model de acord de principiu emis de directorul unităţii de învăţământ privind pretransferul consimţit între unităţile de învăţământ</w:t>
      </w:r>
    </w:p>
    <w:p w14:paraId="3A237E95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7EBBF3AA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0B7FC349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(Antetul unităţii)</w:t>
      </w:r>
    </w:p>
    <w:p w14:paraId="3F738B2E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4EAF3E60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Nr. _______/______________</w:t>
      </w:r>
    </w:p>
    <w:p w14:paraId="33F8BA79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68168660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432E0996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58328ADE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Către</w:t>
      </w:r>
    </w:p>
    <w:p w14:paraId="26065C83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Domnul/doamna ______________</w:t>
      </w:r>
    </w:p>
    <w:p w14:paraId="5D17DCB6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________</w:t>
      </w:r>
      <w:r w:rsidRPr="00947211">
        <w:rPr>
          <w:rFonts w:ascii="Times New Roman" w:hAnsi="Times New Roman"/>
          <w:vertAlign w:val="subscript"/>
        </w:rPr>
        <w:t xml:space="preserve">( adresa de domiciliu, conform documentelor anexate în dosar) </w:t>
      </w:r>
      <w:r w:rsidRPr="00947211">
        <w:rPr>
          <w:rFonts w:ascii="Times New Roman" w:hAnsi="Times New Roman"/>
        </w:rPr>
        <w:t>_____</w:t>
      </w:r>
    </w:p>
    <w:p w14:paraId="777B2B20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4B3251E0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Urmare a solicitării dumneavoastră nr. ___/______ referitoare la pretransferul consimţit între unităţile de învăţământ pe un post didactic/catedră vacant(ă) din unitatea noastră de învăţământ;</w:t>
      </w:r>
    </w:p>
    <w:p w14:paraId="647BE3E7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7FE2F379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 xml:space="preserve">În baza adresei nr. ____/____, anexată solicitării dumneavoastră, prin care conducerea/conducerile </w:t>
      </w:r>
      <w:r w:rsidRPr="00947211">
        <w:rPr>
          <w:rFonts w:ascii="Times New Roman" w:hAnsi="Times New Roman"/>
          <w:vertAlign w:val="subscript"/>
        </w:rPr>
        <w:t>__(unitatea/unităţile de învăţământ în care cadrul didactic este titular)</w:t>
      </w:r>
      <w:r w:rsidRPr="00947211">
        <w:rPr>
          <w:rFonts w:ascii="Times New Roman" w:hAnsi="Times New Roman"/>
        </w:rPr>
        <w:t>___ îşi exprimă acordul pentru pretransferul/acordul de principiu pentru pretransfer;</w:t>
      </w:r>
    </w:p>
    <w:p w14:paraId="40A37200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59594C61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Având în vedere că, din analiza documentelor anexate cererii dumneavoastră, rezultă că îndepliniţi condiţiile legale şi vă încadraţi în criteriile de selecţie stabilite pentru ocuparea postului didactic/catedrei solicitat(e), fiind clasat(ă) pe locul__________;</w:t>
      </w:r>
    </w:p>
    <w:p w14:paraId="51D41209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4FC4B338" w14:textId="6D60C7B6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Vă informăm că în şedinţa Consiliului de administraţie al _______________________din data de __.___._____ a fost validată propunerea comisiei de mobilitate constituite la nivelul unităţii de învăţământ privind emiterea acordului de principiu pentru pretransferarea dumneavoastră începând cu 01.09.202</w:t>
      </w:r>
      <w:r w:rsidR="004D1237">
        <w:rPr>
          <w:rFonts w:ascii="Times New Roman" w:hAnsi="Times New Roman"/>
        </w:rPr>
        <w:t xml:space="preserve">6 </w:t>
      </w:r>
      <w:r w:rsidRPr="00947211">
        <w:rPr>
          <w:rFonts w:ascii="Times New Roman" w:hAnsi="Times New Roman"/>
        </w:rPr>
        <w:t>pe postul didactic/catedra vacant(ă) de __ (</w:t>
      </w:r>
      <w:r w:rsidRPr="00947211">
        <w:rPr>
          <w:rFonts w:ascii="Times New Roman" w:hAnsi="Times New Roman"/>
          <w:vertAlign w:val="subscript"/>
        </w:rPr>
        <w:t>disciplina postului/catedrei, conform Centralizatorului</w:t>
      </w:r>
      <w:r w:rsidRPr="00947211">
        <w:rPr>
          <w:rFonts w:ascii="Times New Roman" w:hAnsi="Times New Roman"/>
        </w:rPr>
        <w:t xml:space="preserve">) </w:t>
      </w:r>
      <w:r w:rsidR="004D1237">
        <w:rPr>
          <w:rFonts w:ascii="Times New Roman" w:hAnsi="Times New Roman"/>
        </w:rPr>
        <w:t>....................................</w:t>
      </w:r>
      <w:r w:rsidRPr="00947211">
        <w:rPr>
          <w:rFonts w:ascii="Times New Roman" w:hAnsi="Times New Roman"/>
        </w:rPr>
        <w:t xml:space="preserve">, formată dintr-un număr de __ ore (__ ore TC+CDL şi __ ore opţionale) publicat(ă) de unitatea noastră, </w:t>
      </w:r>
      <w:r w:rsidRPr="004D1237">
        <w:rPr>
          <w:rFonts w:ascii="Times New Roman" w:hAnsi="Times New Roman"/>
          <w:b/>
          <w:bCs/>
        </w:rPr>
        <w:t>având codul _____.</w:t>
      </w:r>
      <w:r w:rsidRPr="00947211">
        <w:rPr>
          <w:rFonts w:ascii="Times New Roman" w:hAnsi="Times New Roman"/>
        </w:rPr>
        <w:t xml:space="preserve"> </w:t>
      </w:r>
    </w:p>
    <w:p w14:paraId="481C3DEA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7E801A4A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137D7263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4E99E9D9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Prezenta comunicare va fi atașată solicitării pe care o veţi depune în atenţia comisiei judeţene/a municipiului Bucureşti de mobilitate a personalului didactic de predare din învăţământul preuniversitar pentru soluţionarea cererilor de pretransfer în şedinţă publică.</w:t>
      </w:r>
    </w:p>
    <w:p w14:paraId="01AD1848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68892B97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715A2ADA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2B2AECBA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DIRECTOR</w:t>
      </w:r>
    </w:p>
    <w:p w14:paraId="28C8550B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_______________</w:t>
      </w:r>
    </w:p>
    <w:p w14:paraId="287346B0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696B908C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5E95370E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1D6DF904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1EF6DBA2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7F548CC5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69A9673C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22EA6ACD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160FF392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7CFFEB3F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00F0CD79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3107388E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7D116FC2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20F95875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18C33CD3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15012699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68327B0B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73A74F6D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749F0128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0D618321" w14:textId="77777777" w:rsidR="00237268" w:rsidRPr="00947211" w:rsidRDefault="00237268" w:rsidP="0013758C">
      <w:pPr>
        <w:pStyle w:val="Footer"/>
        <w:rPr>
          <w:rFonts w:ascii="Times New Roman" w:hAnsi="Times New Roman"/>
          <w:sz w:val="16"/>
          <w:szCs w:val="16"/>
        </w:rPr>
      </w:pPr>
    </w:p>
    <w:sectPr w:rsidR="00237268" w:rsidRPr="00947211" w:rsidSect="00B273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2" w:right="562" w:bottom="562" w:left="850" w:header="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6F4FC" w14:textId="77777777" w:rsidR="002B53FE" w:rsidRDefault="002B53FE" w:rsidP="00237268">
      <w:pPr>
        <w:spacing w:after="0" w:line="240" w:lineRule="auto"/>
      </w:pPr>
      <w:r>
        <w:separator/>
      </w:r>
    </w:p>
  </w:endnote>
  <w:endnote w:type="continuationSeparator" w:id="0">
    <w:p w14:paraId="128A5D95" w14:textId="77777777" w:rsidR="002B53FE" w:rsidRDefault="002B53FE" w:rsidP="00237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imesNewRomanPS-BoldMT">
    <w:altName w:val="Segoe Print"/>
    <w:charset w:val="00"/>
    <w:family w:val="auto"/>
    <w:pitch w:val="default"/>
  </w:font>
  <w:font w:name="Bookman-DemiItalic">
    <w:altName w:val="Segoe Print"/>
    <w:charset w:val="00"/>
    <w:family w:val="auto"/>
    <w:pitch w:val="default"/>
  </w:font>
  <w:font w:name="BoldItalic">
    <w:altName w:val="Segoe Print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2D6C" w14:textId="77777777" w:rsidR="006E79A6" w:rsidRDefault="006E7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0D7CA" w14:textId="77777777" w:rsidR="00103BF5" w:rsidRPr="00E0589B" w:rsidRDefault="00BC34EA">
    <w:pPr>
      <w:pStyle w:val="Footer"/>
      <w:spacing w:after="0" w:line="240" w:lineRule="auto"/>
      <w:jc w:val="center"/>
      <w:rPr>
        <w:rFonts w:ascii="Times New Roman" w:hAnsi="Times New Roman"/>
      </w:rPr>
    </w:pPr>
    <w:r w:rsidRPr="00E0589B">
      <w:rPr>
        <w:rFonts w:ascii="Times New Roman" w:hAnsi="Times New Roman"/>
      </w:rPr>
      <w:fldChar w:fldCharType="begin"/>
    </w:r>
    <w:r w:rsidRPr="00E0589B">
      <w:rPr>
        <w:rFonts w:ascii="Times New Roman" w:hAnsi="Times New Roman"/>
      </w:rPr>
      <w:instrText xml:space="preserve"> PAGE   \* MERGEFORMAT </w:instrText>
    </w:r>
    <w:r w:rsidRPr="00E0589B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11</w:t>
    </w:r>
    <w:r>
      <w:rPr>
        <w:rFonts w:ascii="Times New Roman" w:hAnsi="Times New Roman"/>
        <w:noProof/>
      </w:rPr>
      <w:t>1</w:t>
    </w:r>
    <w:r w:rsidRPr="00E0589B">
      <w:rPr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3DE0" w14:textId="77777777" w:rsidR="006E79A6" w:rsidRDefault="006E7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3164D" w14:textId="77777777" w:rsidR="002B53FE" w:rsidRDefault="002B53FE" w:rsidP="00237268">
      <w:pPr>
        <w:spacing w:after="0" w:line="240" w:lineRule="auto"/>
      </w:pPr>
      <w:r>
        <w:separator/>
      </w:r>
    </w:p>
  </w:footnote>
  <w:footnote w:type="continuationSeparator" w:id="0">
    <w:p w14:paraId="1A1C8D4E" w14:textId="77777777" w:rsidR="002B53FE" w:rsidRDefault="002B53FE" w:rsidP="00237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CE1B" w14:textId="19E9B9ED" w:rsidR="006E79A6" w:rsidRDefault="006E7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15353" w14:textId="199D3794" w:rsidR="006E79A6" w:rsidRDefault="006E7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CD7A8" w14:textId="3A5CEC80" w:rsidR="006E79A6" w:rsidRDefault="006E7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MacroText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lockText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Subtitle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E-mailSignature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Signatur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11D5"/>
    <w:multiLevelType w:val="hybridMultilevel"/>
    <w:tmpl w:val="0C00DB26"/>
    <w:lvl w:ilvl="0" w:tplc="32FC6C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0D2241F"/>
    <w:multiLevelType w:val="multilevel"/>
    <w:tmpl w:val="C218AB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844763"/>
    <w:multiLevelType w:val="multilevel"/>
    <w:tmpl w:val="0184476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2278B"/>
    <w:multiLevelType w:val="multilevel"/>
    <w:tmpl w:val="785D541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56929D8"/>
    <w:multiLevelType w:val="multilevel"/>
    <w:tmpl w:val="056929D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60813BE"/>
    <w:multiLevelType w:val="hybridMultilevel"/>
    <w:tmpl w:val="41665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8E23F7"/>
    <w:multiLevelType w:val="hybridMultilevel"/>
    <w:tmpl w:val="7022267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74A4559"/>
    <w:multiLevelType w:val="multilevel"/>
    <w:tmpl w:val="074A455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09CE5111"/>
    <w:multiLevelType w:val="multilevel"/>
    <w:tmpl w:val="09CE511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C73468"/>
    <w:multiLevelType w:val="multilevel"/>
    <w:tmpl w:val="0AC734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DF1D41"/>
    <w:multiLevelType w:val="multilevel"/>
    <w:tmpl w:val="0BDF1D4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0C263AC1"/>
    <w:multiLevelType w:val="multilevel"/>
    <w:tmpl w:val="0C263AC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0C803FB0"/>
    <w:multiLevelType w:val="multilevel"/>
    <w:tmpl w:val="D68EBC7C"/>
    <w:lvl w:ilvl="0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CC50595"/>
    <w:multiLevelType w:val="multilevel"/>
    <w:tmpl w:val="0CC50595"/>
    <w:lvl w:ilvl="0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0D5934F0"/>
    <w:multiLevelType w:val="multilevel"/>
    <w:tmpl w:val="0D5934F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D900E5E"/>
    <w:multiLevelType w:val="multilevel"/>
    <w:tmpl w:val="CD4A1B7E"/>
    <w:lvl w:ilvl="0">
      <w:start w:val="2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0E4A62DC"/>
    <w:multiLevelType w:val="hybridMultilevel"/>
    <w:tmpl w:val="494EAB0E"/>
    <w:lvl w:ilvl="0" w:tplc="EB385AE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0EA21282"/>
    <w:multiLevelType w:val="hybridMultilevel"/>
    <w:tmpl w:val="690EA9B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D3703D"/>
    <w:multiLevelType w:val="multilevel"/>
    <w:tmpl w:val="0ED370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7A7F3F"/>
    <w:multiLevelType w:val="multilevel"/>
    <w:tmpl w:val="0F7A7F3F"/>
    <w:lvl w:ilvl="0">
      <w:start w:val="1"/>
      <w:numFmt w:val="bullet"/>
      <w:lvlText w:val=""/>
      <w:lvlJc w:val="left"/>
      <w:pPr>
        <w:tabs>
          <w:tab w:val="left" w:pos="1571"/>
        </w:tabs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12586A96"/>
    <w:multiLevelType w:val="multilevel"/>
    <w:tmpl w:val="12586A9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13FB468E"/>
    <w:multiLevelType w:val="hybridMultilevel"/>
    <w:tmpl w:val="F88A8E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663761"/>
    <w:multiLevelType w:val="hybridMultilevel"/>
    <w:tmpl w:val="9490F1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6768FD"/>
    <w:multiLevelType w:val="multilevel"/>
    <w:tmpl w:val="146768FD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147625C6"/>
    <w:multiLevelType w:val="multilevel"/>
    <w:tmpl w:val="147625C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15952B1C"/>
    <w:multiLevelType w:val="multilevel"/>
    <w:tmpl w:val="15952B1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16AE487D"/>
    <w:multiLevelType w:val="hybridMultilevel"/>
    <w:tmpl w:val="40F4269A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6F274F7"/>
    <w:multiLevelType w:val="hybridMultilevel"/>
    <w:tmpl w:val="25EAC3C8"/>
    <w:lvl w:ilvl="0" w:tplc="1806583F">
      <w:start w:val="5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1806583F"/>
    <w:multiLevelType w:val="singleLevel"/>
    <w:tmpl w:val="1806583F"/>
    <w:lvl w:ilvl="0">
      <w:start w:val="5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18D42242"/>
    <w:multiLevelType w:val="multilevel"/>
    <w:tmpl w:val="18D42242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1916237A"/>
    <w:multiLevelType w:val="multilevel"/>
    <w:tmpl w:val="1916237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2610"/>
        </w:tabs>
        <w:ind w:left="2610" w:hanging="63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" w15:restartNumberingAfterBreak="0">
    <w:nsid w:val="19190D55"/>
    <w:multiLevelType w:val="multilevel"/>
    <w:tmpl w:val="19190D5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3B0F26"/>
    <w:multiLevelType w:val="multilevel"/>
    <w:tmpl w:val="193B0F26"/>
    <w:lvl w:ilvl="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097825"/>
    <w:multiLevelType w:val="multilevel"/>
    <w:tmpl w:val="1A097825"/>
    <w:lvl w:ilvl="0">
      <w:start w:val="1"/>
      <w:numFmt w:val="lowerLetter"/>
      <w:lvlText w:val="%1)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1A1C5D05"/>
    <w:multiLevelType w:val="hybridMultilevel"/>
    <w:tmpl w:val="9D16020A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1D0398"/>
    <w:multiLevelType w:val="multilevel"/>
    <w:tmpl w:val="1A1D03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1D0F63"/>
    <w:multiLevelType w:val="multilevel"/>
    <w:tmpl w:val="1A1D0F63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1A9B67DD"/>
    <w:multiLevelType w:val="multilevel"/>
    <w:tmpl w:val="1A9B67DD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8151AE"/>
    <w:multiLevelType w:val="multilevel"/>
    <w:tmpl w:val="1B8151A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1C687401"/>
    <w:multiLevelType w:val="multilevel"/>
    <w:tmpl w:val="1C68740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1C9E7D72"/>
    <w:multiLevelType w:val="multilevel"/>
    <w:tmpl w:val="C28E6436"/>
    <w:lvl w:ilvl="0">
      <w:start w:val="4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DB3E19"/>
    <w:multiLevelType w:val="multilevel"/>
    <w:tmpl w:val="1CDB3E1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1CFB1311"/>
    <w:multiLevelType w:val="multilevel"/>
    <w:tmpl w:val="1CFB131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D3E7DB5"/>
    <w:multiLevelType w:val="hybridMultilevel"/>
    <w:tmpl w:val="C8F88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864920"/>
    <w:multiLevelType w:val="hybridMultilevel"/>
    <w:tmpl w:val="20ACAC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B52EC3"/>
    <w:multiLevelType w:val="multilevel"/>
    <w:tmpl w:val="1EB52EC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eastAsia="Times New Roman" w:hAnsi="Tahoma" w:cs="Tahoma" w:hint="default"/>
      </w:rPr>
    </w:lvl>
    <w:lvl w:ilvl="3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6" w15:restartNumberingAfterBreak="0">
    <w:nsid w:val="20731F5B"/>
    <w:multiLevelType w:val="hybridMultilevel"/>
    <w:tmpl w:val="31201A00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1C963B4"/>
    <w:multiLevelType w:val="multilevel"/>
    <w:tmpl w:val="21C963B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3373E84"/>
    <w:multiLevelType w:val="multilevel"/>
    <w:tmpl w:val="23373E84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4CD05D4"/>
    <w:multiLevelType w:val="hybridMultilevel"/>
    <w:tmpl w:val="D862AA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52C4E86"/>
    <w:multiLevelType w:val="multilevel"/>
    <w:tmpl w:val="252C4E8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254E592B"/>
    <w:multiLevelType w:val="multilevel"/>
    <w:tmpl w:val="254E592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256C4D82"/>
    <w:multiLevelType w:val="hybridMultilevel"/>
    <w:tmpl w:val="1B5AC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7260AD9"/>
    <w:multiLevelType w:val="multilevel"/>
    <w:tmpl w:val="D662ED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7DA1C48"/>
    <w:multiLevelType w:val="multilevel"/>
    <w:tmpl w:val="27DA1C48"/>
    <w:lvl w:ilvl="0"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7E6525A"/>
    <w:multiLevelType w:val="multilevel"/>
    <w:tmpl w:val="27E6525A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27F17FC9"/>
    <w:multiLevelType w:val="multilevel"/>
    <w:tmpl w:val="27F17FC9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28477631"/>
    <w:multiLevelType w:val="hybridMultilevel"/>
    <w:tmpl w:val="2340AD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8E05F7B"/>
    <w:multiLevelType w:val="multilevel"/>
    <w:tmpl w:val="28E05F7B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2A0D6070"/>
    <w:multiLevelType w:val="hybridMultilevel"/>
    <w:tmpl w:val="44A031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AC34459"/>
    <w:multiLevelType w:val="multilevel"/>
    <w:tmpl w:val="3C4736DA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2BAD4138"/>
    <w:multiLevelType w:val="multilevel"/>
    <w:tmpl w:val="2BAD413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2C560E68"/>
    <w:multiLevelType w:val="multilevel"/>
    <w:tmpl w:val="2C560E68"/>
    <w:lvl w:ilvl="0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3" w15:restartNumberingAfterBreak="0">
    <w:nsid w:val="2C852089"/>
    <w:multiLevelType w:val="hybridMultilevel"/>
    <w:tmpl w:val="D8B416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136E87"/>
    <w:multiLevelType w:val="multilevel"/>
    <w:tmpl w:val="2D136E87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2D891D1A"/>
    <w:multiLevelType w:val="hybridMultilevel"/>
    <w:tmpl w:val="27449E26"/>
    <w:lvl w:ilvl="0" w:tplc="A3822AA8">
      <w:start w:val="1"/>
      <w:numFmt w:val="decimal"/>
      <w:lvlText w:val="%1."/>
      <w:lvlJc w:val="left"/>
      <w:pPr>
        <w:ind w:left="721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6" w15:restartNumberingAfterBreak="0">
    <w:nsid w:val="2F7C6E90"/>
    <w:multiLevelType w:val="multilevel"/>
    <w:tmpl w:val="2F7C6E9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0A31F11"/>
    <w:multiLevelType w:val="multilevel"/>
    <w:tmpl w:val="30A31F1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1EB444C"/>
    <w:multiLevelType w:val="multilevel"/>
    <w:tmpl w:val="31EB444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9" w15:restartNumberingAfterBreak="0">
    <w:nsid w:val="321C1361"/>
    <w:multiLevelType w:val="hybridMultilevel"/>
    <w:tmpl w:val="3FF87978"/>
    <w:lvl w:ilvl="0" w:tplc="04090017">
      <w:start w:val="1"/>
      <w:numFmt w:val="lowerLetter"/>
      <w:lvlText w:val="%1)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0" w15:restartNumberingAfterBreak="0">
    <w:nsid w:val="321D36B8"/>
    <w:multiLevelType w:val="multilevel"/>
    <w:tmpl w:val="321D36B8"/>
    <w:lvl w:ilvl="0">
      <w:start w:val="5"/>
      <w:numFmt w:val="bullet"/>
      <w:lvlText w:val="-"/>
      <w:lvlJc w:val="left"/>
      <w:pPr>
        <w:tabs>
          <w:tab w:val="left" w:pos="1647"/>
        </w:tabs>
        <w:ind w:left="1647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324132AE"/>
    <w:multiLevelType w:val="multilevel"/>
    <w:tmpl w:val="324132AE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82" w15:restartNumberingAfterBreak="0">
    <w:nsid w:val="32872A9E"/>
    <w:multiLevelType w:val="hybridMultilevel"/>
    <w:tmpl w:val="55DE92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C57B39"/>
    <w:multiLevelType w:val="multilevel"/>
    <w:tmpl w:val="32C57B3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3934B48"/>
    <w:multiLevelType w:val="multilevel"/>
    <w:tmpl w:val="33934B4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33F63008"/>
    <w:multiLevelType w:val="multilevel"/>
    <w:tmpl w:val="33F63008"/>
    <w:lvl w:ilvl="0">
      <w:start w:val="1"/>
      <w:numFmt w:val="decimal"/>
      <w:lvlText w:val="%1)"/>
      <w:lvlJc w:val="left"/>
      <w:pPr>
        <w:ind w:left="540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34BF46C3"/>
    <w:multiLevelType w:val="multilevel"/>
    <w:tmpl w:val="34BF46C3"/>
    <w:lvl w:ilvl="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065DDD"/>
    <w:multiLevelType w:val="singleLevel"/>
    <w:tmpl w:val="35065D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8" w15:restartNumberingAfterBreak="0">
    <w:nsid w:val="354857CB"/>
    <w:multiLevelType w:val="multilevel"/>
    <w:tmpl w:val="354857C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54B3615"/>
    <w:multiLevelType w:val="hybridMultilevel"/>
    <w:tmpl w:val="BC1E7D18"/>
    <w:lvl w:ilvl="0" w:tplc="1806583F">
      <w:start w:val="5"/>
      <w:numFmt w:val="bullet"/>
      <w:lvlText w:val="-"/>
      <w:lvlJc w:val="left"/>
      <w:pPr>
        <w:ind w:left="28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90" w15:restartNumberingAfterBreak="0">
    <w:nsid w:val="35537190"/>
    <w:multiLevelType w:val="multilevel"/>
    <w:tmpl w:val="35537190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1" w15:restartNumberingAfterBreak="0">
    <w:nsid w:val="36994722"/>
    <w:multiLevelType w:val="multilevel"/>
    <w:tmpl w:val="36994722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36A512B6"/>
    <w:multiLevelType w:val="hybridMultilevel"/>
    <w:tmpl w:val="1A7C6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6BC0EE3"/>
    <w:multiLevelType w:val="multilevel"/>
    <w:tmpl w:val="36BC0EE3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4" w15:restartNumberingAfterBreak="0">
    <w:nsid w:val="38402A9C"/>
    <w:multiLevelType w:val="multilevel"/>
    <w:tmpl w:val="38402A9C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38554B63"/>
    <w:multiLevelType w:val="multilevel"/>
    <w:tmpl w:val="38402A9C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39B64282"/>
    <w:multiLevelType w:val="multilevel"/>
    <w:tmpl w:val="39B64282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>
      <w:numFmt w:val="bullet"/>
      <w:lvlText w:val=""/>
      <w:lvlJc w:val="left"/>
      <w:pPr>
        <w:ind w:left="1125" w:hanging="360"/>
      </w:pPr>
      <w:rPr>
        <w:rFonts w:ascii="Symbol" w:eastAsiaTheme="minorHAnsi" w:hAnsi="Symbol" w:cstheme="minorBidi" w:hint="default"/>
      </w:r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97" w15:restartNumberingAfterBreak="0">
    <w:nsid w:val="39CE508D"/>
    <w:multiLevelType w:val="hybridMultilevel"/>
    <w:tmpl w:val="CCE281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39F82390"/>
    <w:multiLevelType w:val="multilevel"/>
    <w:tmpl w:val="08D2C8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-"/>
      <w:lvlJc w:val="left"/>
      <w:pPr>
        <w:ind w:left="2340" w:hanging="360"/>
      </w:pPr>
      <w:rPr>
        <w:rFonts w:ascii="Tahoma" w:eastAsia="Tahoma" w:hAnsi="Tahoma" w:cs="Tahoma"/>
      </w:rPr>
    </w:lvl>
    <w:lvl w:ilvl="3">
      <w:start w:val="1"/>
      <w:numFmt w:val="lowerRoman"/>
      <w:lvlText w:val="(%4)"/>
      <w:lvlJc w:val="left"/>
      <w:pPr>
        <w:ind w:left="3240" w:hanging="72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BBF483E"/>
    <w:multiLevelType w:val="hybridMultilevel"/>
    <w:tmpl w:val="5562EB6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0" w15:restartNumberingAfterBreak="0">
    <w:nsid w:val="3BE73B09"/>
    <w:multiLevelType w:val="hybridMultilevel"/>
    <w:tmpl w:val="0908B0C8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C4736DA"/>
    <w:multiLevelType w:val="multilevel"/>
    <w:tmpl w:val="3C4736DA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2" w15:restartNumberingAfterBreak="0">
    <w:nsid w:val="3C6E7E85"/>
    <w:multiLevelType w:val="multilevel"/>
    <w:tmpl w:val="59402366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03" w15:restartNumberingAfterBreak="0">
    <w:nsid w:val="3DFC3644"/>
    <w:multiLevelType w:val="multilevel"/>
    <w:tmpl w:val="3DFC3644"/>
    <w:lvl w:ilvl="0">
      <w:start w:val="1"/>
      <w:numFmt w:val="lowerLetter"/>
      <w:lvlText w:val="%1)"/>
      <w:lvlJc w:val="left"/>
      <w:pPr>
        <w:ind w:left="927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4" w15:restartNumberingAfterBreak="0">
    <w:nsid w:val="3EA7605A"/>
    <w:multiLevelType w:val="multilevel"/>
    <w:tmpl w:val="21889FEE"/>
    <w:lvl w:ilvl="0">
      <w:start w:val="1"/>
      <w:numFmt w:val="decimal"/>
      <w:lvlText w:val="%1)"/>
      <w:lvlJc w:val="left"/>
      <w:pPr>
        <w:ind w:left="1070" w:hanging="360"/>
      </w:pPr>
      <w:rPr>
        <w:sz w:val="16"/>
        <w:szCs w:val="16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5" w15:restartNumberingAfterBreak="0">
    <w:nsid w:val="3FC34A76"/>
    <w:multiLevelType w:val="multilevel"/>
    <w:tmpl w:val="3FC34A7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6" w15:restartNumberingAfterBreak="0">
    <w:nsid w:val="40292A9F"/>
    <w:multiLevelType w:val="multilevel"/>
    <w:tmpl w:val="40292A9F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7" w15:restartNumberingAfterBreak="0">
    <w:nsid w:val="40524E80"/>
    <w:multiLevelType w:val="hybridMultilevel"/>
    <w:tmpl w:val="AC769AB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406A5138"/>
    <w:multiLevelType w:val="multilevel"/>
    <w:tmpl w:val="406A513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1232E00"/>
    <w:multiLevelType w:val="hybridMultilevel"/>
    <w:tmpl w:val="F0CC63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16A4119"/>
    <w:multiLevelType w:val="multilevel"/>
    <w:tmpl w:val="416A4119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1" w15:restartNumberingAfterBreak="0">
    <w:nsid w:val="419F2856"/>
    <w:multiLevelType w:val="multilevel"/>
    <w:tmpl w:val="443036B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2" w15:restartNumberingAfterBreak="0">
    <w:nsid w:val="42707BAC"/>
    <w:multiLevelType w:val="multilevel"/>
    <w:tmpl w:val="1EB52EC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eastAsia="Times New Roman" w:hAnsi="Tahoma" w:cs="Tahoma" w:hint="default"/>
      </w:rPr>
    </w:lvl>
    <w:lvl w:ilvl="3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3" w15:restartNumberingAfterBreak="0">
    <w:nsid w:val="42A32859"/>
    <w:multiLevelType w:val="hybridMultilevel"/>
    <w:tmpl w:val="1B5C05DC"/>
    <w:lvl w:ilvl="0" w:tplc="1806583F">
      <w:start w:val="5"/>
      <w:numFmt w:val="bullet"/>
      <w:lvlText w:val="-"/>
      <w:lvlJc w:val="left"/>
      <w:pPr>
        <w:ind w:left="1152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4" w15:restartNumberingAfterBreak="0">
    <w:nsid w:val="42F44AD0"/>
    <w:multiLevelType w:val="hybridMultilevel"/>
    <w:tmpl w:val="BA3292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2F85769"/>
    <w:multiLevelType w:val="hybridMultilevel"/>
    <w:tmpl w:val="F99C73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30E2C66"/>
    <w:multiLevelType w:val="multilevel"/>
    <w:tmpl w:val="430E2C6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7" w15:restartNumberingAfterBreak="0">
    <w:nsid w:val="443036BE"/>
    <w:multiLevelType w:val="multilevel"/>
    <w:tmpl w:val="443036B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443E41F1"/>
    <w:multiLevelType w:val="multilevel"/>
    <w:tmpl w:val="443E41F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9" w15:restartNumberingAfterBreak="0">
    <w:nsid w:val="44CD39E2"/>
    <w:multiLevelType w:val="multilevel"/>
    <w:tmpl w:val="44CD39E2"/>
    <w:lvl w:ilvl="0">
      <w:start w:val="1"/>
      <w:numFmt w:val="lowerLetter"/>
      <w:lvlText w:val="%1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689485E"/>
    <w:multiLevelType w:val="multilevel"/>
    <w:tmpl w:val="4689485E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6F0385C"/>
    <w:multiLevelType w:val="multilevel"/>
    <w:tmpl w:val="46F0385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47514444"/>
    <w:multiLevelType w:val="multilevel"/>
    <w:tmpl w:val="4751444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3" w15:restartNumberingAfterBreak="0">
    <w:nsid w:val="47721B12"/>
    <w:multiLevelType w:val="multilevel"/>
    <w:tmpl w:val="47721B12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4" w15:restartNumberingAfterBreak="0">
    <w:nsid w:val="47D32A6B"/>
    <w:multiLevelType w:val="hybridMultilevel"/>
    <w:tmpl w:val="F94CA4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887349E"/>
    <w:multiLevelType w:val="multilevel"/>
    <w:tmpl w:val="4887349E"/>
    <w:lvl w:ilvl="0">
      <w:start w:val="1"/>
      <w:numFmt w:val="lowerLetter"/>
      <w:lvlText w:val="%1)"/>
      <w:lvlJc w:val="left"/>
      <w:pPr>
        <w:ind w:left="97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92" w:hanging="360"/>
      </w:pPr>
    </w:lvl>
    <w:lvl w:ilvl="2">
      <w:start w:val="1"/>
      <w:numFmt w:val="lowerRoman"/>
      <w:lvlText w:val="%3."/>
      <w:lvlJc w:val="right"/>
      <w:pPr>
        <w:ind w:left="2412" w:hanging="180"/>
      </w:pPr>
    </w:lvl>
    <w:lvl w:ilvl="3">
      <w:start w:val="1"/>
      <w:numFmt w:val="decimal"/>
      <w:lvlText w:val="%4."/>
      <w:lvlJc w:val="left"/>
      <w:pPr>
        <w:ind w:left="3132" w:hanging="360"/>
      </w:pPr>
    </w:lvl>
    <w:lvl w:ilvl="4">
      <w:start w:val="1"/>
      <w:numFmt w:val="lowerLetter"/>
      <w:lvlText w:val="%5."/>
      <w:lvlJc w:val="left"/>
      <w:pPr>
        <w:ind w:left="3852" w:hanging="360"/>
      </w:pPr>
    </w:lvl>
    <w:lvl w:ilvl="5">
      <w:start w:val="1"/>
      <w:numFmt w:val="lowerRoman"/>
      <w:lvlText w:val="%6."/>
      <w:lvlJc w:val="right"/>
      <w:pPr>
        <w:ind w:left="4572" w:hanging="180"/>
      </w:pPr>
    </w:lvl>
    <w:lvl w:ilvl="6">
      <w:start w:val="1"/>
      <w:numFmt w:val="decimal"/>
      <w:lvlText w:val="%7."/>
      <w:lvlJc w:val="left"/>
      <w:pPr>
        <w:ind w:left="5292" w:hanging="360"/>
      </w:pPr>
    </w:lvl>
    <w:lvl w:ilvl="7">
      <w:start w:val="1"/>
      <w:numFmt w:val="lowerLetter"/>
      <w:lvlText w:val="%8."/>
      <w:lvlJc w:val="left"/>
      <w:pPr>
        <w:ind w:left="6012" w:hanging="360"/>
      </w:pPr>
    </w:lvl>
    <w:lvl w:ilvl="8">
      <w:start w:val="1"/>
      <w:numFmt w:val="lowerRoman"/>
      <w:lvlText w:val="%9."/>
      <w:lvlJc w:val="right"/>
      <w:pPr>
        <w:ind w:left="6732" w:hanging="180"/>
      </w:pPr>
    </w:lvl>
  </w:abstractNum>
  <w:abstractNum w:abstractNumId="126" w15:restartNumberingAfterBreak="0">
    <w:nsid w:val="48940A76"/>
    <w:multiLevelType w:val="multilevel"/>
    <w:tmpl w:val="48940A76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89B245D"/>
    <w:multiLevelType w:val="hybridMultilevel"/>
    <w:tmpl w:val="76703E6A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9E22322"/>
    <w:multiLevelType w:val="multilevel"/>
    <w:tmpl w:val="49E2232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9" w15:restartNumberingAfterBreak="0">
    <w:nsid w:val="4AE4535D"/>
    <w:multiLevelType w:val="hybridMultilevel"/>
    <w:tmpl w:val="AFF032C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B3F7B2E"/>
    <w:multiLevelType w:val="multilevel"/>
    <w:tmpl w:val="C0D40E7C"/>
    <w:lvl w:ilvl="0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sz w:val="14"/>
        <w:szCs w:val="1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4BF11DF8"/>
    <w:multiLevelType w:val="hybridMultilevel"/>
    <w:tmpl w:val="D03AB7E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4C952685"/>
    <w:multiLevelType w:val="multilevel"/>
    <w:tmpl w:val="4C952685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D3D7016"/>
    <w:multiLevelType w:val="multilevel"/>
    <w:tmpl w:val="4D3D701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4" w15:restartNumberingAfterBreak="0">
    <w:nsid w:val="4E253046"/>
    <w:multiLevelType w:val="multilevel"/>
    <w:tmpl w:val="7FFC362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5" w15:restartNumberingAfterBreak="0">
    <w:nsid w:val="4E334A2F"/>
    <w:multiLevelType w:val="multilevel"/>
    <w:tmpl w:val="4E334A2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E4318AB"/>
    <w:multiLevelType w:val="multilevel"/>
    <w:tmpl w:val="E0D01E6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00A45BB"/>
    <w:multiLevelType w:val="multilevel"/>
    <w:tmpl w:val="1EB52EC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eastAsia="Times New Roman" w:hAnsi="Tahoma" w:cs="Tahoma" w:hint="default"/>
      </w:rPr>
    </w:lvl>
    <w:lvl w:ilvl="3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8" w15:restartNumberingAfterBreak="0">
    <w:nsid w:val="50D24D63"/>
    <w:multiLevelType w:val="hybridMultilevel"/>
    <w:tmpl w:val="15EE9608"/>
    <w:lvl w:ilvl="0" w:tplc="1806583F">
      <w:start w:val="5"/>
      <w:numFmt w:val="bullet"/>
      <w:lvlText w:val="-"/>
      <w:lvlJc w:val="left"/>
      <w:pPr>
        <w:ind w:left="100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9" w15:restartNumberingAfterBreak="0">
    <w:nsid w:val="50DC52CE"/>
    <w:multiLevelType w:val="multilevel"/>
    <w:tmpl w:val="50DC52C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0" w15:restartNumberingAfterBreak="0">
    <w:nsid w:val="52182B59"/>
    <w:multiLevelType w:val="multilevel"/>
    <w:tmpl w:val="52182B59"/>
    <w:lvl w:ilvl="0">
      <w:start w:val="1"/>
      <w:numFmt w:val="upperRoman"/>
      <w:lvlText w:val="%1."/>
      <w:lvlJc w:val="left"/>
      <w:pPr>
        <w:tabs>
          <w:tab w:val="left" w:pos="1287"/>
        </w:tabs>
        <w:ind w:left="1287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left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left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left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left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left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left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left" w:pos="6687"/>
        </w:tabs>
        <w:ind w:left="6687" w:hanging="180"/>
      </w:pPr>
    </w:lvl>
  </w:abstractNum>
  <w:abstractNum w:abstractNumId="141" w15:restartNumberingAfterBreak="0">
    <w:nsid w:val="5219473F"/>
    <w:multiLevelType w:val="multilevel"/>
    <w:tmpl w:val="5219473F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2" w15:restartNumberingAfterBreak="0">
    <w:nsid w:val="52426E62"/>
    <w:multiLevelType w:val="multilevel"/>
    <w:tmpl w:val="52426E62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532C16FF"/>
    <w:multiLevelType w:val="hybridMultilevel"/>
    <w:tmpl w:val="D8CED4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38F6E2C"/>
    <w:multiLevelType w:val="multilevel"/>
    <w:tmpl w:val="538F6E2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5" w15:restartNumberingAfterBreak="0">
    <w:nsid w:val="53B5171C"/>
    <w:multiLevelType w:val="hybridMultilevel"/>
    <w:tmpl w:val="7346B492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6" w15:restartNumberingAfterBreak="0">
    <w:nsid w:val="53E42938"/>
    <w:multiLevelType w:val="multilevel"/>
    <w:tmpl w:val="F4E8F01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54E11192"/>
    <w:multiLevelType w:val="hybridMultilevel"/>
    <w:tmpl w:val="C664677E"/>
    <w:lvl w:ilvl="0" w:tplc="1806583F">
      <w:start w:val="5"/>
      <w:numFmt w:val="bullet"/>
      <w:lvlText w:val="-"/>
      <w:lvlJc w:val="left"/>
      <w:pPr>
        <w:ind w:left="1152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8" w15:restartNumberingAfterBreak="0">
    <w:nsid w:val="5670442F"/>
    <w:multiLevelType w:val="hybridMultilevel"/>
    <w:tmpl w:val="2B7CA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71037F9"/>
    <w:multiLevelType w:val="hybridMultilevel"/>
    <w:tmpl w:val="1778B6F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7CB542D"/>
    <w:multiLevelType w:val="hybridMultilevel"/>
    <w:tmpl w:val="18DE42D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8CE1701"/>
    <w:multiLevelType w:val="multilevel"/>
    <w:tmpl w:val="58CE170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2" w15:restartNumberingAfterBreak="0">
    <w:nsid w:val="593468D0"/>
    <w:multiLevelType w:val="hybridMultilevel"/>
    <w:tmpl w:val="6952F484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59402366"/>
    <w:multiLevelType w:val="multilevel"/>
    <w:tmpl w:val="59402366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54" w15:restartNumberingAfterBreak="0">
    <w:nsid w:val="5A1E0067"/>
    <w:multiLevelType w:val="hybridMultilevel"/>
    <w:tmpl w:val="497448F2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A5B24C5"/>
    <w:multiLevelType w:val="multilevel"/>
    <w:tmpl w:val="5A5B24C5"/>
    <w:lvl w:ilvl="0">
      <w:start w:val="1"/>
      <w:numFmt w:val="lowerLetter"/>
      <w:lvlText w:val="%1)"/>
      <w:lvlJc w:val="left"/>
      <w:pPr>
        <w:tabs>
          <w:tab w:val="left" w:pos="750"/>
        </w:tabs>
        <w:ind w:left="750" w:hanging="390"/>
      </w:pPr>
      <w:rPr>
        <w:rFonts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6" w15:restartNumberingAfterBreak="0">
    <w:nsid w:val="5AAF42F1"/>
    <w:multiLevelType w:val="multilevel"/>
    <w:tmpl w:val="5AAF42F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0567C0E"/>
    <w:multiLevelType w:val="multilevel"/>
    <w:tmpl w:val="60567C0E"/>
    <w:lvl w:ilvl="0">
      <w:start w:val="1"/>
      <w:numFmt w:val="lowerLetter"/>
      <w:lvlText w:val="%1)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605B4A8A"/>
    <w:multiLevelType w:val="multilevel"/>
    <w:tmpl w:val="605B4A8A"/>
    <w:lvl w:ilvl="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3F325DF"/>
    <w:multiLevelType w:val="multilevel"/>
    <w:tmpl w:val="63F325DF"/>
    <w:lvl w:ilvl="0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0" w15:restartNumberingAfterBreak="0">
    <w:nsid w:val="64903829"/>
    <w:multiLevelType w:val="multilevel"/>
    <w:tmpl w:val="6490382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1" w15:restartNumberingAfterBreak="0">
    <w:nsid w:val="65D14BE4"/>
    <w:multiLevelType w:val="hybridMultilevel"/>
    <w:tmpl w:val="43AC93B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5D6095E"/>
    <w:multiLevelType w:val="multilevel"/>
    <w:tmpl w:val="65D6095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3" w15:restartNumberingAfterBreak="0">
    <w:nsid w:val="66A75AB0"/>
    <w:multiLevelType w:val="multilevel"/>
    <w:tmpl w:val="66A75AB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4" w15:restartNumberingAfterBreak="0">
    <w:nsid w:val="678D5904"/>
    <w:multiLevelType w:val="multilevel"/>
    <w:tmpl w:val="678D590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5" w15:restartNumberingAfterBreak="0">
    <w:nsid w:val="68903B5D"/>
    <w:multiLevelType w:val="multilevel"/>
    <w:tmpl w:val="68903B5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9EF4669"/>
    <w:multiLevelType w:val="multilevel"/>
    <w:tmpl w:val="69EF466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7" w15:restartNumberingAfterBreak="0">
    <w:nsid w:val="6AE76966"/>
    <w:multiLevelType w:val="hybridMultilevel"/>
    <w:tmpl w:val="5DD08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B1A014E"/>
    <w:multiLevelType w:val="multilevel"/>
    <w:tmpl w:val="6B1A014E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9" w15:restartNumberingAfterBreak="0">
    <w:nsid w:val="6D0D58D3"/>
    <w:multiLevelType w:val="hybridMultilevel"/>
    <w:tmpl w:val="BEA67C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D1F0AC8"/>
    <w:multiLevelType w:val="multilevel"/>
    <w:tmpl w:val="6D1F0AC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1" w15:restartNumberingAfterBreak="0">
    <w:nsid w:val="6D9701F5"/>
    <w:multiLevelType w:val="multilevel"/>
    <w:tmpl w:val="6D9701F5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2" w15:restartNumberingAfterBreak="0">
    <w:nsid w:val="6DF06EDB"/>
    <w:multiLevelType w:val="multilevel"/>
    <w:tmpl w:val="6DF06ED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E41050D"/>
    <w:multiLevelType w:val="multilevel"/>
    <w:tmpl w:val="6E41050D"/>
    <w:lvl w:ilvl="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4" w15:restartNumberingAfterBreak="0">
    <w:nsid w:val="704E278B"/>
    <w:multiLevelType w:val="multilevel"/>
    <w:tmpl w:val="704E278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5" w15:restartNumberingAfterBreak="0">
    <w:nsid w:val="707220ED"/>
    <w:multiLevelType w:val="multilevel"/>
    <w:tmpl w:val="707220ED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6" w15:restartNumberingAfterBreak="0">
    <w:nsid w:val="708037D9"/>
    <w:multiLevelType w:val="multilevel"/>
    <w:tmpl w:val="708037D9"/>
    <w:lvl w:ilvl="0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0827F7E"/>
    <w:multiLevelType w:val="multilevel"/>
    <w:tmpl w:val="70827F7E"/>
    <w:lvl w:ilvl="0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8" w15:restartNumberingAfterBreak="0">
    <w:nsid w:val="71243C0E"/>
    <w:multiLevelType w:val="hybridMultilevel"/>
    <w:tmpl w:val="32E24E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1A512C9"/>
    <w:multiLevelType w:val="hybridMultilevel"/>
    <w:tmpl w:val="5F3AAA50"/>
    <w:lvl w:ilvl="0" w:tplc="1806583F">
      <w:start w:val="5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0" w15:restartNumberingAfterBreak="0">
    <w:nsid w:val="71E8150C"/>
    <w:multiLevelType w:val="hybridMultilevel"/>
    <w:tmpl w:val="5BDA0D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2476804"/>
    <w:multiLevelType w:val="multilevel"/>
    <w:tmpl w:val="7247680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2" w15:restartNumberingAfterBreak="0">
    <w:nsid w:val="740E063C"/>
    <w:multiLevelType w:val="multilevel"/>
    <w:tmpl w:val="740E063C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3" w15:restartNumberingAfterBreak="0">
    <w:nsid w:val="7415210F"/>
    <w:multiLevelType w:val="hybridMultilevel"/>
    <w:tmpl w:val="041052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441354A"/>
    <w:multiLevelType w:val="hybridMultilevel"/>
    <w:tmpl w:val="324299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50A62FF"/>
    <w:multiLevelType w:val="hybridMultilevel"/>
    <w:tmpl w:val="2988C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67B3022"/>
    <w:multiLevelType w:val="multilevel"/>
    <w:tmpl w:val="767B3022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7" w15:restartNumberingAfterBreak="0">
    <w:nsid w:val="769172DD"/>
    <w:multiLevelType w:val="multilevel"/>
    <w:tmpl w:val="769172DD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8" w15:restartNumberingAfterBreak="0">
    <w:nsid w:val="7693247C"/>
    <w:multiLevelType w:val="multilevel"/>
    <w:tmpl w:val="7693247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9" w15:restartNumberingAfterBreak="0">
    <w:nsid w:val="770F5DEA"/>
    <w:multiLevelType w:val="multilevel"/>
    <w:tmpl w:val="770F5D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81478C7"/>
    <w:multiLevelType w:val="multilevel"/>
    <w:tmpl w:val="781478C7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785D5416"/>
    <w:multiLevelType w:val="multilevel"/>
    <w:tmpl w:val="785D541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2" w15:restartNumberingAfterBreak="0">
    <w:nsid w:val="7B054025"/>
    <w:multiLevelType w:val="multilevel"/>
    <w:tmpl w:val="FD30A2EA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B843A0C"/>
    <w:multiLevelType w:val="multilevel"/>
    <w:tmpl w:val="7B843A0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4" w15:restartNumberingAfterBreak="0">
    <w:nsid w:val="7BC76559"/>
    <w:multiLevelType w:val="hybridMultilevel"/>
    <w:tmpl w:val="B5A4F9B6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7D626DA7"/>
    <w:multiLevelType w:val="hybridMultilevel"/>
    <w:tmpl w:val="F6083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DFB5BD4"/>
    <w:multiLevelType w:val="multilevel"/>
    <w:tmpl w:val="7DFB5BD4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7" w15:restartNumberingAfterBreak="0">
    <w:nsid w:val="7E5B412C"/>
    <w:multiLevelType w:val="multilevel"/>
    <w:tmpl w:val="7E5B412C"/>
    <w:lvl w:ilvl="0">
      <w:start w:val="1"/>
      <w:numFmt w:val="bullet"/>
      <w:lvlText w:val=""/>
      <w:lvlJc w:val="left"/>
      <w:pPr>
        <w:tabs>
          <w:tab w:val="left" w:pos="1425"/>
        </w:tabs>
        <w:ind w:left="14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145"/>
        </w:tabs>
        <w:ind w:left="214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5"/>
        </w:tabs>
        <w:ind w:left="43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5"/>
        </w:tabs>
        <w:ind w:left="64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185"/>
        </w:tabs>
        <w:ind w:left="7185" w:hanging="360"/>
      </w:pPr>
      <w:rPr>
        <w:rFonts w:ascii="Wingdings" w:hAnsi="Wingdings" w:hint="default"/>
      </w:rPr>
    </w:lvl>
  </w:abstractNum>
  <w:abstractNum w:abstractNumId="198" w15:restartNumberingAfterBreak="0">
    <w:nsid w:val="7F0C3FCC"/>
    <w:multiLevelType w:val="hybridMultilevel"/>
    <w:tmpl w:val="5E0A35A6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FFC3621"/>
    <w:multiLevelType w:val="multilevel"/>
    <w:tmpl w:val="7FFC362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1514144027">
    <w:abstractNumId w:val="40"/>
  </w:num>
  <w:num w:numId="2" w16cid:durableId="1239244907">
    <w:abstractNumId w:val="3"/>
  </w:num>
  <w:num w:numId="3" w16cid:durableId="153188363">
    <w:abstractNumId w:val="6"/>
  </w:num>
  <w:num w:numId="4" w16cid:durableId="1359500355">
    <w:abstractNumId w:val="7"/>
  </w:num>
  <w:num w:numId="5" w16cid:durableId="1105923941">
    <w:abstractNumId w:val="5"/>
  </w:num>
  <w:num w:numId="6" w16cid:durableId="11147348">
    <w:abstractNumId w:val="8"/>
  </w:num>
  <w:num w:numId="7" w16cid:durableId="1182277573">
    <w:abstractNumId w:val="2"/>
  </w:num>
  <w:num w:numId="8" w16cid:durableId="234708671">
    <w:abstractNumId w:val="0"/>
  </w:num>
  <w:num w:numId="9" w16cid:durableId="240454749">
    <w:abstractNumId w:val="1"/>
  </w:num>
  <w:num w:numId="10" w16cid:durableId="629940700">
    <w:abstractNumId w:val="9"/>
  </w:num>
  <w:num w:numId="11" w16cid:durableId="1649046742">
    <w:abstractNumId w:val="4"/>
  </w:num>
  <w:num w:numId="12" w16cid:durableId="1064185037">
    <w:abstractNumId w:val="120"/>
  </w:num>
  <w:num w:numId="13" w16cid:durableId="559557093">
    <w:abstractNumId w:val="30"/>
  </w:num>
  <w:num w:numId="14" w16cid:durableId="1862350876">
    <w:abstractNumId w:val="57"/>
  </w:num>
  <w:num w:numId="15" w16cid:durableId="1360230830">
    <w:abstractNumId w:val="190"/>
  </w:num>
  <w:num w:numId="16" w16cid:durableId="514853947">
    <w:abstractNumId w:val="142"/>
  </w:num>
  <w:num w:numId="17" w16cid:durableId="1096443963">
    <w:abstractNumId w:val="21"/>
  </w:num>
  <w:num w:numId="18" w16cid:durableId="1515224463">
    <w:abstractNumId w:val="139"/>
  </w:num>
  <w:num w:numId="19" w16cid:durableId="692146739">
    <w:abstractNumId w:val="14"/>
  </w:num>
  <w:num w:numId="20" w16cid:durableId="1912348694">
    <w:abstractNumId w:val="181"/>
  </w:num>
  <w:num w:numId="21" w16cid:durableId="2023585929">
    <w:abstractNumId w:val="33"/>
  </w:num>
  <w:num w:numId="22" w16cid:durableId="489058618">
    <w:abstractNumId w:val="101"/>
  </w:num>
  <w:num w:numId="23" w16cid:durableId="248120116">
    <w:abstractNumId w:val="35"/>
  </w:num>
  <w:num w:numId="24" w16cid:durableId="87430235">
    <w:abstractNumId w:val="163"/>
  </w:num>
  <w:num w:numId="25" w16cid:durableId="59794534">
    <w:abstractNumId w:val="106"/>
  </w:num>
  <w:num w:numId="26" w16cid:durableId="118256837">
    <w:abstractNumId w:val="39"/>
  </w:num>
  <w:num w:numId="27" w16cid:durableId="976908589">
    <w:abstractNumId w:val="133"/>
  </w:num>
  <w:num w:numId="28" w16cid:durableId="2056418382">
    <w:abstractNumId w:val="187"/>
  </w:num>
  <w:num w:numId="29" w16cid:durableId="507983718">
    <w:abstractNumId w:val="191"/>
  </w:num>
  <w:num w:numId="30" w16cid:durableId="542443511">
    <w:abstractNumId w:val="43"/>
  </w:num>
  <w:num w:numId="31" w16cid:durableId="1161237550">
    <w:abstractNumId w:val="157"/>
  </w:num>
  <w:num w:numId="32" w16cid:durableId="1283924968">
    <w:abstractNumId w:val="71"/>
  </w:num>
  <w:num w:numId="33" w16cid:durableId="1796946407">
    <w:abstractNumId w:val="51"/>
  </w:num>
  <w:num w:numId="34" w16cid:durableId="1818958673">
    <w:abstractNumId w:val="72"/>
  </w:num>
  <w:num w:numId="35" w16cid:durableId="419060401">
    <w:abstractNumId w:val="162"/>
  </w:num>
  <w:num w:numId="36" w16cid:durableId="2023042206">
    <w:abstractNumId w:val="172"/>
  </w:num>
  <w:num w:numId="37" w16cid:durableId="930821126">
    <w:abstractNumId w:val="174"/>
  </w:num>
  <w:num w:numId="38" w16cid:durableId="1628394750">
    <w:abstractNumId w:val="48"/>
  </w:num>
  <w:num w:numId="39" w16cid:durableId="813717930">
    <w:abstractNumId w:val="121"/>
  </w:num>
  <w:num w:numId="40" w16cid:durableId="1072313412">
    <w:abstractNumId w:val="105"/>
  </w:num>
  <w:num w:numId="41" w16cid:durableId="274139302">
    <w:abstractNumId w:val="78"/>
  </w:num>
  <w:num w:numId="42" w16cid:durableId="294533643">
    <w:abstractNumId w:val="65"/>
  </w:num>
  <w:num w:numId="43" w16cid:durableId="2078362363">
    <w:abstractNumId w:val="144"/>
  </w:num>
  <w:num w:numId="44" w16cid:durableId="2004888427">
    <w:abstractNumId w:val="74"/>
  </w:num>
  <w:num w:numId="45" w16cid:durableId="851380184">
    <w:abstractNumId w:val="117"/>
  </w:num>
  <w:num w:numId="46" w16cid:durableId="702941524">
    <w:abstractNumId w:val="176"/>
  </w:num>
  <w:num w:numId="47" w16cid:durableId="281961260">
    <w:abstractNumId w:val="160"/>
  </w:num>
  <w:num w:numId="48" w16cid:durableId="2108427468">
    <w:abstractNumId w:val="22"/>
  </w:num>
  <w:num w:numId="49" w16cid:durableId="1998531172">
    <w:abstractNumId w:val="125"/>
  </w:num>
  <w:num w:numId="50" w16cid:durableId="285083915">
    <w:abstractNumId w:val="24"/>
  </w:num>
  <w:num w:numId="51" w16cid:durableId="749933137">
    <w:abstractNumId w:val="170"/>
  </w:num>
  <w:num w:numId="52" w16cid:durableId="1638141382">
    <w:abstractNumId w:val="122"/>
  </w:num>
  <w:num w:numId="53" w16cid:durableId="851652851">
    <w:abstractNumId w:val="49"/>
  </w:num>
  <w:num w:numId="54" w16cid:durableId="1718120536">
    <w:abstractNumId w:val="58"/>
  </w:num>
  <w:num w:numId="55" w16cid:durableId="1618371531">
    <w:abstractNumId w:val="46"/>
  </w:num>
  <w:num w:numId="56" w16cid:durableId="2108109284">
    <w:abstractNumId w:val="83"/>
  </w:num>
  <w:num w:numId="57" w16cid:durableId="517963155">
    <w:abstractNumId w:val="116"/>
  </w:num>
  <w:num w:numId="58" w16cid:durableId="988097010">
    <w:abstractNumId w:val="193"/>
  </w:num>
  <w:num w:numId="59" w16cid:durableId="1115174928">
    <w:abstractNumId w:val="146"/>
  </w:num>
  <w:num w:numId="60" w16cid:durableId="1084187238">
    <w:abstractNumId w:val="108"/>
  </w:num>
  <w:num w:numId="61" w16cid:durableId="2135783983">
    <w:abstractNumId w:val="166"/>
  </w:num>
  <w:num w:numId="62" w16cid:durableId="2096516765">
    <w:abstractNumId w:val="123"/>
  </w:num>
  <w:num w:numId="63" w16cid:durableId="1714963475">
    <w:abstractNumId w:val="18"/>
  </w:num>
  <w:num w:numId="64" w16cid:durableId="726101465">
    <w:abstractNumId w:val="93"/>
  </w:num>
  <w:num w:numId="65" w16cid:durableId="18819489">
    <w:abstractNumId w:val="171"/>
  </w:num>
  <w:num w:numId="66" w16cid:durableId="1723601381">
    <w:abstractNumId w:val="141"/>
  </w:num>
  <w:num w:numId="67" w16cid:durableId="1063024765">
    <w:abstractNumId w:val="103"/>
  </w:num>
  <w:num w:numId="68" w16cid:durableId="1553299368">
    <w:abstractNumId w:val="110"/>
  </w:num>
  <w:num w:numId="69" w16cid:durableId="1929534259">
    <w:abstractNumId w:val="175"/>
  </w:num>
  <w:num w:numId="70" w16cid:durableId="1630085764">
    <w:abstractNumId w:val="91"/>
  </w:num>
  <w:num w:numId="71" w16cid:durableId="1997416952">
    <w:abstractNumId w:val="126"/>
  </w:num>
  <w:num w:numId="72" w16cid:durableId="1129787534">
    <w:abstractNumId w:val="155"/>
  </w:num>
  <w:num w:numId="73" w16cid:durableId="1295990209">
    <w:abstractNumId w:val="140"/>
  </w:num>
  <w:num w:numId="74" w16cid:durableId="2064711724">
    <w:abstractNumId w:val="132"/>
  </w:num>
  <w:num w:numId="75" w16cid:durableId="1365640888">
    <w:abstractNumId w:val="165"/>
  </w:num>
  <w:num w:numId="76" w16cid:durableId="232813964">
    <w:abstractNumId w:val="60"/>
  </w:num>
  <w:num w:numId="77" w16cid:durableId="1319000438">
    <w:abstractNumId w:val="135"/>
  </w:num>
  <w:num w:numId="78" w16cid:durableId="1264417309">
    <w:abstractNumId w:val="173"/>
  </w:num>
  <w:num w:numId="79" w16cid:durableId="680622668">
    <w:abstractNumId w:val="119"/>
  </w:num>
  <w:num w:numId="80" w16cid:durableId="335884006">
    <w:abstractNumId w:val="23"/>
  </w:num>
  <w:num w:numId="81" w16cid:durableId="738096292">
    <w:abstractNumId w:val="177"/>
  </w:num>
  <w:num w:numId="82" w16cid:durableId="653608688">
    <w:abstractNumId w:val="12"/>
  </w:num>
  <w:num w:numId="83" w16cid:durableId="534272410">
    <w:abstractNumId w:val="189"/>
  </w:num>
  <w:num w:numId="84" w16cid:durableId="1822038947">
    <w:abstractNumId w:val="47"/>
  </w:num>
  <w:num w:numId="85" w16cid:durableId="792795502">
    <w:abstractNumId w:val="29"/>
  </w:num>
  <w:num w:numId="86" w16cid:durableId="433748836">
    <w:abstractNumId w:val="197"/>
  </w:num>
  <w:num w:numId="87" w16cid:durableId="596208277">
    <w:abstractNumId w:val="64"/>
  </w:num>
  <w:num w:numId="88" w16cid:durableId="1261178631">
    <w:abstractNumId w:val="81"/>
  </w:num>
  <w:num w:numId="89" w16cid:durableId="1673682800">
    <w:abstractNumId w:val="96"/>
  </w:num>
  <w:num w:numId="90" w16cid:durableId="175537295">
    <w:abstractNumId w:val="28"/>
  </w:num>
  <w:num w:numId="91" w16cid:durableId="1800803373">
    <w:abstractNumId w:val="159"/>
  </w:num>
  <w:num w:numId="92" w16cid:durableId="376781534">
    <w:abstractNumId w:val="45"/>
  </w:num>
  <w:num w:numId="93" w16cid:durableId="2038041381">
    <w:abstractNumId w:val="87"/>
  </w:num>
  <w:num w:numId="94" w16cid:durableId="1583173623">
    <w:abstractNumId w:val="55"/>
  </w:num>
  <w:num w:numId="95" w16cid:durableId="1594432790">
    <w:abstractNumId w:val="156"/>
  </w:num>
  <w:num w:numId="96" w16cid:durableId="1884781832">
    <w:abstractNumId w:val="128"/>
  </w:num>
  <w:num w:numId="97" w16cid:durableId="912009779">
    <w:abstractNumId w:val="38"/>
  </w:num>
  <w:num w:numId="98" w16cid:durableId="1667247499">
    <w:abstractNumId w:val="80"/>
  </w:num>
  <w:num w:numId="99" w16cid:durableId="310210442">
    <w:abstractNumId w:val="68"/>
  </w:num>
  <w:num w:numId="100" w16cid:durableId="2067994202">
    <w:abstractNumId w:val="85"/>
  </w:num>
  <w:num w:numId="101" w16cid:durableId="1586376358">
    <w:abstractNumId w:val="84"/>
  </w:num>
  <w:num w:numId="102" w16cid:durableId="400687364">
    <w:abstractNumId w:val="164"/>
  </w:num>
  <w:num w:numId="103" w16cid:durableId="257636308">
    <w:abstractNumId w:val="41"/>
  </w:num>
  <w:num w:numId="104" w16cid:durableId="2042899633">
    <w:abstractNumId w:val="66"/>
  </w:num>
  <w:num w:numId="105" w16cid:durableId="613362337">
    <w:abstractNumId w:val="158"/>
  </w:num>
  <w:num w:numId="106" w16cid:durableId="1846165163">
    <w:abstractNumId w:val="19"/>
  </w:num>
  <w:num w:numId="107" w16cid:durableId="540558202">
    <w:abstractNumId w:val="118"/>
  </w:num>
  <w:num w:numId="108" w16cid:durableId="739983373">
    <w:abstractNumId w:val="168"/>
  </w:num>
  <w:num w:numId="109" w16cid:durableId="1892183720">
    <w:abstractNumId w:val="52"/>
  </w:num>
  <w:num w:numId="110" w16cid:durableId="2073850502">
    <w:abstractNumId w:val="182"/>
  </w:num>
  <w:num w:numId="111" w16cid:durableId="1312711049">
    <w:abstractNumId w:val="186"/>
  </w:num>
  <w:num w:numId="112" w16cid:durableId="106580176">
    <w:abstractNumId w:val="86"/>
  </w:num>
  <w:num w:numId="113" w16cid:durableId="471992312">
    <w:abstractNumId w:val="153"/>
  </w:num>
  <w:num w:numId="114" w16cid:durableId="778986922">
    <w:abstractNumId w:val="42"/>
  </w:num>
  <w:num w:numId="115" w16cid:durableId="1547327989">
    <w:abstractNumId w:val="76"/>
  </w:num>
  <w:num w:numId="116" w16cid:durableId="1022361971">
    <w:abstractNumId w:val="61"/>
  </w:num>
  <w:num w:numId="117" w16cid:durableId="844200047">
    <w:abstractNumId w:val="199"/>
  </w:num>
  <w:num w:numId="118" w16cid:durableId="469832075">
    <w:abstractNumId w:val="188"/>
  </w:num>
  <w:num w:numId="119" w16cid:durableId="1907911992">
    <w:abstractNumId w:val="196"/>
  </w:num>
  <w:num w:numId="120" w16cid:durableId="489053977">
    <w:abstractNumId w:val="77"/>
  </w:num>
  <w:num w:numId="121" w16cid:durableId="294454472">
    <w:abstractNumId w:val="94"/>
  </w:num>
  <w:num w:numId="122" w16cid:durableId="278297170">
    <w:abstractNumId w:val="90"/>
  </w:num>
  <w:num w:numId="123" w16cid:durableId="2136563072">
    <w:abstractNumId w:val="151"/>
  </w:num>
  <w:num w:numId="124" w16cid:durableId="1660957744">
    <w:abstractNumId w:val="17"/>
  </w:num>
  <w:num w:numId="125" w16cid:durableId="546378377">
    <w:abstractNumId w:val="20"/>
  </w:num>
  <w:num w:numId="126" w16cid:durableId="1747721057">
    <w:abstractNumId w:val="34"/>
  </w:num>
  <w:num w:numId="127" w16cid:durableId="1522627883">
    <w:abstractNumId w:val="88"/>
  </w:num>
  <w:num w:numId="128" w16cid:durableId="768814005">
    <w:abstractNumId w:val="136"/>
  </w:num>
  <w:num w:numId="129" w16cid:durableId="94834427">
    <w:abstractNumId w:val="70"/>
  </w:num>
  <w:num w:numId="130" w16cid:durableId="588588556">
    <w:abstractNumId w:val="111"/>
  </w:num>
  <w:num w:numId="131" w16cid:durableId="834800232">
    <w:abstractNumId w:val="10"/>
  </w:num>
  <w:num w:numId="132" w16cid:durableId="978343703">
    <w:abstractNumId w:val="98"/>
  </w:num>
  <w:num w:numId="133" w16cid:durableId="1040592357">
    <w:abstractNumId w:val="11"/>
  </w:num>
  <w:num w:numId="134" w16cid:durableId="235090556">
    <w:abstractNumId w:val="130"/>
  </w:num>
  <w:num w:numId="135" w16cid:durableId="384841430">
    <w:abstractNumId w:val="104"/>
  </w:num>
  <w:num w:numId="136" w16cid:durableId="1669333562">
    <w:abstractNumId w:val="25"/>
  </w:num>
  <w:num w:numId="137" w16cid:durableId="226041033">
    <w:abstractNumId w:val="50"/>
  </w:num>
  <w:num w:numId="138" w16cid:durableId="606157832">
    <w:abstractNumId w:val="192"/>
  </w:num>
  <w:num w:numId="139" w16cid:durableId="1139344235">
    <w:abstractNumId w:val="82"/>
  </w:num>
  <w:num w:numId="140" w16cid:durableId="2138524068">
    <w:abstractNumId w:val="13"/>
  </w:num>
  <w:num w:numId="141" w16cid:durableId="46999338">
    <w:abstractNumId w:val="147"/>
  </w:num>
  <w:num w:numId="142" w16cid:durableId="2130080283">
    <w:abstractNumId w:val="138"/>
  </w:num>
  <w:num w:numId="143" w16cid:durableId="1328485592">
    <w:abstractNumId w:val="69"/>
  </w:num>
  <w:num w:numId="144" w16cid:durableId="991181207">
    <w:abstractNumId w:val="154"/>
  </w:num>
  <w:num w:numId="145" w16cid:durableId="440927476">
    <w:abstractNumId w:val="37"/>
  </w:num>
  <w:num w:numId="146" w16cid:durableId="139427145">
    <w:abstractNumId w:val="195"/>
  </w:num>
  <w:num w:numId="147" w16cid:durableId="491218363">
    <w:abstractNumId w:val="79"/>
  </w:num>
  <w:num w:numId="148" w16cid:durableId="1593663365">
    <w:abstractNumId w:val="183"/>
  </w:num>
  <w:num w:numId="149" w16cid:durableId="1045518857">
    <w:abstractNumId w:val="114"/>
  </w:num>
  <w:num w:numId="150" w16cid:durableId="1178539485">
    <w:abstractNumId w:val="89"/>
  </w:num>
  <w:num w:numId="151" w16cid:durableId="1939872709">
    <w:abstractNumId w:val="169"/>
  </w:num>
  <w:num w:numId="152" w16cid:durableId="1337541584">
    <w:abstractNumId w:val="67"/>
  </w:num>
  <w:num w:numId="153" w16cid:durableId="831415439">
    <w:abstractNumId w:val="198"/>
  </w:num>
  <w:num w:numId="154" w16cid:durableId="2119713849">
    <w:abstractNumId w:val="185"/>
  </w:num>
  <w:num w:numId="155" w16cid:durableId="1448231684">
    <w:abstractNumId w:val="115"/>
  </w:num>
  <w:num w:numId="156" w16cid:durableId="1766611230">
    <w:abstractNumId w:val="124"/>
  </w:num>
  <w:num w:numId="157" w16cid:durableId="1113552344">
    <w:abstractNumId w:val="145"/>
  </w:num>
  <w:num w:numId="158" w16cid:durableId="830292463">
    <w:abstractNumId w:val="178"/>
  </w:num>
  <w:num w:numId="159" w16cid:durableId="1186990068">
    <w:abstractNumId w:val="99"/>
  </w:num>
  <w:num w:numId="160" w16cid:durableId="552501220">
    <w:abstractNumId w:val="167"/>
  </w:num>
  <w:num w:numId="161" w16cid:durableId="1696733090">
    <w:abstractNumId w:val="53"/>
  </w:num>
  <w:num w:numId="162" w16cid:durableId="782499928">
    <w:abstractNumId w:val="75"/>
  </w:num>
  <w:num w:numId="163" w16cid:durableId="655844069">
    <w:abstractNumId w:val="109"/>
  </w:num>
  <w:num w:numId="164" w16cid:durableId="1320230320">
    <w:abstractNumId w:val="54"/>
  </w:num>
  <w:num w:numId="165" w16cid:durableId="381102561">
    <w:abstractNumId w:val="31"/>
  </w:num>
  <w:num w:numId="166" w16cid:durableId="344211965">
    <w:abstractNumId w:val="180"/>
  </w:num>
  <w:num w:numId="167" w16cid:durableId="544023241">
    <w:abstractNumId w:val="100"/>
  </w:num>
  <w:num w:numId="168" w16cid:durableId="1582720529">
    <w:abstractNumId w:val="36"/>
  </w:num>
  <w:num w:numId="169" w16cid:durableId="1324629529">
    <w:abstractNumId w:val="179"/>
  </w:num>
  <w:num w:numId="170" w16cid:durableId="1716344045">
    <w:abstractNumId w:val="113"/>
  </w:num>
  <w:num w:numId="171" w16cid:durableId="477112450">
    <w:abstractNumId w:val="149"/>
  </w:num>
  <w:num w:numId="172" w16cid:durableId="725032076">
    <w:abstractNumId w:val="150"/>
  </w:num>
  <w:num w:numId="173" w16cid:durableId="1298294814">
    <w:abstractNumId w:val="194"/>
  </w:num>
  <w:num w:numId="174" w16cid:durableId="1260409680">
    <w:abstractNumId w:val="44"/>
  </w:num>
  <w:num w:numId="175" w16cid:durableId="727613200">
    <w:abstractNumId w:val="56"/>
  </w:num>
  <w:num w:numId="176" w16cid:durableId="1282491346">
    <w:abstractNumId w:val="27"/>
  </w:num>
  <w:num w:numId="177" w16cid:durableId="2054307878">
    <w:abstractNumId w:val="129"/>
  </w:num>
  <w:num w:numId="178" w16cid:durableId="1324697399">
    <w:abstractNumId w:val="127"/>
  </w:num>
  <w:num w:numId="179" w16cid:durableId="819346419">
    <w:abstractNumId w:val="161"/>
  </w:num>
  <w:num w:numId="180" w16cid:durableId="1639529184">
    <w:abstractNumId w:val="97"/>
  </w:num>
  <w:num w:numId="181" w16cid:durableId="451442184">
    <w:abstractNumId w:val="143"/>
  </w:num>
  <w:num w:numId="182" w16cid:durableId="904805158">
    <w:abstractNumId w:val="184"/>
  </w:num>
  <w:num w:numId="183" w16cid:durableId="442647761">
    <w:abstractNumId w:val="32"/>
  </w:num>
  <w:num w:numId="184" w16cid:durableId="2018772876">
    <w:abstractNumId w:val="63"/>
  </w:num>
  <w:num w:numId="185" w16cid:durableId="95251354">
    <w:abstractNumId w:val="15"/>
  </w:num>
  <w:num w:numId="186" w16cid:durableId="1800684475">
    <w:abstractNumId w:val="148"/>
  </w:num>
  <w:num w:numId="187" w16cid:durableId="745881151">
    <w:abstractNumId w:val="62"/>
  </w:num>
  <w:num w:numId="188" w16cid:durableId="1874809571">
    <w:abstractNumId w:val="16"/>
  </w:num>
  <w:num w:numId="189" w16cid:durableId="139344046">
    <w:abstractNumId w:val="73"/>
  </w:num>
  <w:num w:numId="190" w16cid:durableId="1749379322">
    <w:abstractNumId w:val="92"/>
  </w:num>
  <w:num w:numId="191" w16cid:durableId="526405039">
    <w:abstractNumId w:val="152"/>
  </w:num>
  <w:num w:numId="192" w16cid:durableId="1661932457">
    <w:abstractNumId w:val="107"/>
  </w:num>
  <w:num w:numId="193" w16cid:durableId="57286406">
    <w:abstractNumId w:val="131"/>
  </w:num>
  <w:num w:numId="194" w16cid:durableId="1634941290">
    <w:abstractNumId w:val="95"/>
  </w:num>
  <w:num w:numId="195" w16cid:durableId="413865270">
    <w:abstractNumId w:val="59"/>
  </w:num>
  <w:num w:numId="196" w16cid:durableId="814034159">
    <w:abstractNumId w:val="134"/>
  </w:num>
  <w:num w:numId="197" w16cid:durableId="305160355">
    <w:abstractNumId w:val="26"/>
  </w:num>
  <w:num w:numId="198" w16cid:durableId="513887792">
    <w:abstractNumId w:val="112"/>
  </w:num>
  <w:num w:numId="199" w16cid:durableId="1229270909">
    <w:abstractNumId w:val="137"/>
  </w:num>
  <w:num w:numId="200" w16cid:durableId="864945727">
    <w:abstractNumId w:val="102"/>
  </w:num>
  <w:numIdMacAtCleanup w:val="1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268"/>
    <w:rsid w:val="00024D86"/>
    <w:rsid w:val="00032643"/>
    <w:rsid w:val="000339C3"/>
    <w:rsid w:val="0004246D"/>
    <w:rsid w:val="00051335"/>
    <w:rsid w:val="000536E2"/>
    <w:rsid w:val="000547BA"/>
    <w:rsid w:val="000602CB"/>
    <w:rsid w:val="00060FA9"/>
    <w:rsid w:val="000924F7"/>
    <w:rsid w:val="000A00AE"/>
    <w:rsid w:val="000A5FD1"/>
    <w:rsid w:val="000C3AA2"/>
    <w:rsid w:val="000C4410"/>
    <w:rsid w:val="000C63B5"/>
    <w:rsid w:val="000D7117"/>
    <w:rsid w:val="000F0D31"/>
    <w:rsid w:val="000F5042"/>
    <w:rsid w:val="00103BF5"/>
    <w:rsid w:val="00122807"/>
    <w:rsid w:val="0013758C"/>
    <w:rsid w:val="00143FCF"/>
    <w:rsid w:val="00153618"/>
    <w:rsid w:val="001551D0"/>
    <w:rsid w:val="00155B1C"/>
    <w:rsid w:val="00160C32"/>
    <w:rsid w:val="001871C6"/>
    <w:rsid w:val="001D2F90"/>
    <w:rsid w:val="001E2F72"/>
    <w:rsid w:val="001E49A5"/>
    <w:rsid w:val="00206447"/>
    <w:rsid w:val="00214E45"/>
    <w:rsid w:val="00217B05"/>
    <w:rsid w:val="00225D79"/>
    <w:rsid w:val="002263DD"/>
    <w:rsid w:val="00237268"/>
    <w:rsid w:val="002444FA"/>
    <w:rsid w:val="0026354B"/>
    <w:rsid w:val="00264D60"/>
    <w:rsid w:val="002B53FE"/>
    <w:rsid w:val="002B5C41"/>
    <w:rsid w:val="002C6E5B"/>
    <w:rsid w:val="002E1A7D"/>
    <w:rsid w:val="002E750A"/>
    <w:rsid w:val="002F7C25"/>
    <w:rsid w:val="00302B61"/>
    <w:rsid w:val="00311A76"/>
    <w:rsid w:val="00337245"/>
    <w:rsid w:val="003925E9"/>
    <w:rsid w:val="00394D42"/>
    <w:rsid w:val="003B4F00"/>
    <w:rsid w:val="003B7D4E"/>
    <w:rsid w:val="00415691"/>
    <w:rsid w:val="00433C89"/>
    <w:rsid w:val="00461230"/>
    <w:rsid w:val="004A1BDE"/>
    <w:rsid w:val="004B5C5D"/>
    <w:rsid w:val="004C048D"/>
    <w:rsid w:val="004C3813"/>
    <w:rsid w:val="004D1237"/>
    <w:rsid w:val="004E50CD"/>
    <w:rsid w:val="004E6117"/>
    <w:rsid w:val="004F489A"/>
    <w:rsid w:val="004F7244"/>
    <w:rsid w:val="005243D7"/>
    <w:rsid w:val="00525AF0"/>
    <w:rsid w:val="00533C81"/>
    <w:rsid w:val="00555A24"/>
    <w:rsid w:val="00555BA8"/>
    <w:rsid w:val="0059475A"/>
    <w:rsid w:val="005959A8"/>
    <w:rsid w:val="005A7443"/>
    <w:rsid w:val="005B7D71"/>
    <w:rsid w:val="005D2BEB"/>
    <w:rsid w:val="005F024A"/>
    <w:rsid w:val="005F53C1"/>
    <w:rsid w:val="00602A7D"/>
    <w:rsid w:val="00605197"/>
    <w:rsid w:val="0060591F"/>
    <w:rsid w:val="00633FAA"/>
    <w:rsid w:val="00650B59"/>
    <w:rsid w:val="00676882"/>
    <w:rsid w:val="0068764E"/>
    <w:rsid w:val="00690992"/>
    <w:rsid w:val="00691CEB"/>
    <w:rsid w:val="00693789"/>
    <w:rsid w:val="00696642"/>
    <w:rsid w:val="006B46BE"/>
    <w:rsid w:val="006E79A6"/>
    <w:rsid w:val="006F1B5F"/>
    <w:rsid w:val="006F4F20"/>
    <w:rsid w:val="007039DD"/>
    <w:rsid w:val="00726A40"/>
    <w:rsid w:val="007551C1"/>
    <w:rsid w:val="0076284E"/>
    <w:rsid w:val="00773A7A"/>
    <w:rsid w:val="00784C07"/>
    <w:rsid w:val="00790885"/>
    <w:rsid w:val="007A099D"/>
    <w:rsid w:val="007E0C36"/>
    <w:rsid w:val="007E2E93"/>
    <w:rsid w:val="007F782F"/>
    <w:rsid w:val="00825BDD"/>
    <w:rsid w:val="00833F52"/>
    <w:rsid w:val="00841539"/>
    <w:rsid w:val="008625F5"/>
    <w:rsid w:val="0087168F"/>
    <w:rsid w:val="00882AA5"/>
    <w:rsid w:val="00896D4C"/>
    <w:rsid w:val="008A0D20"/>
    <w:rsid w:val="008A1504"/>
    <w:rsid w:val="008B0986"/>
    <w:rsid w:val="008C7A69"/>
    <w:rsid w:val="008D0BFF"/>
    <w:rsid w:val="008D1D25"/>
    <w:rsid w:val="008D2F43"/>
    <w:rsid w:val="00907D1E"/>
    <w:rsid w:val="00937662"/>
    <w:rsid w:val="009467F7"/>
    <w:rsid w:val="00947211"/>
    <w:rsid w:val="00972420"/>
    <w:rsid w:val="009815DB"/>
    <w:rsid w:val="00984A08"/>
    <w:rsid w:val="00992733"/>
    <w:rsid w:val="009C000A"/>
    <w:rsid w:val="009C529E"/>
    <w:rsid w:val="00A03126"/>
    <w:rsid w:val="00A259EE"/>
    <w:rsid w:val="00A53AA3"/>
    <w:rsid w:val="00A75322"/>
    <w:rsid w:val="00AA459F"/>
    <w:rsid w:val="00AA6F5C"/>
    <w:rsid w:val="00AB1AA2"/>
    <w:rsid w:val="00AB6A37"/>
    <w:rsid w:val="00AC1DDF"/>
    <w:rsid w:val="00AF58D5"/>
    <w:rsid w:val="00B21516"/>
    <w:rsid w:val="00B24BF2"/>
    <w:rsid w:val="00B436FE"/>
    <w:rsid w:val="00B60D43"/>
    <w:rsid w:val="00B81FFF"/>
    <w:rsid w:val="00B82DD7"/>
    <w:rsid w:val="00B95D46"/>
    <w:rsid w:val="00BA621C"/>
    <w:rsid w:val="00BB3BDA"/>
    <w:rsid w:val="00BB6F2C"/>
    <w:rsid w:val="00BC34EA"/>
    <w:rsid w:val="00BE2E24"/>
    <w:rsid w:val="00C0016F"/>
    <w:rsid w:val="00C05D2B"/>
    <w:rsid w:val="00C1222D"/>
    <w:rsid w:val="00C1538C"/>
    <w:rsid w:val="00C46157"/>
    <w:rsid w:val="00C51173"/>
    <w:rsid w:val="00C5559F"/>
    <w:rsid w:val="00C74B38"/>
    <w:rsid w:val="00C81944"/>
    <w:rsid w:val="00C91455"/>
    <w:rsid w:val="00C94720"/>
    <w:rsid w:val="00C978F3"/>
    <w:rsid w:val="00CA6A6A"/>
    <w:rsid w:val="00CB62C2"/>
    <w:rsid w:val="00CE0F86"/>
    <w:rsid w:val="00D439E1"/>
    <w:rsid w:val="00D469FE"/>
    <w:rsid w:val="00D53F36"/>
    <w:rsid w:val="00D6252C"/>
    <w:rsid w:val="00D910FC"/>
    <w:rsid w:val="00D93DC2"/>
    <w:rsid w:val="00D94616"/>
    <w:rsid w:val="00DC6404"/>
    <w:rsid w:val="00DE78E5"/>
    <w:rsid w:val="00E23D5A"/>
    <w:rsid w:val="00E5124B"/>
    <w:rsid w:val="00E62F00"/>
    <w:rsid w:val="00E819D3"/>
    <w:rsid w:val="00E82CFC"/>
    <w:rsid w:val="00E90288"/>
    <w:rsid w:val="00EB5EA9"/>
    <w:rsid w:val="00EF3F7E"/>
    <w:rsid w:val="00F21340"/>
    <w:rsid w:val="00F37AF2"/>
    <w:rsid w:val="00F4025B"/>
    <w:rsid w:val="00F44D21"/>
    <w:rsid w:val="00F7157D"/>
    <w:rsid w:val="00F87FAF"/>
    <w:rsid w:val="00F9005D"/>
    <w:rsid w:val="00FA573F"/>
    <w:rsid w:val="00FB09E1"/>
    <w:rsid w:val="00FB53F5"/>
    <w:rsid w:val="00FE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0A7D9"/>
  <w15:chartTrackingRefBased/>
  <w15:docId w15:val="{BC3BFFBD-4DE2-4633-A501-85B068909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 w:qFormat="1"/>
    <w:lsdException w:name="envelope return" w:semiHidden="1" w:uiPriority="0" w:unhideWhenUsed="1" w:qFormat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iPriority="0" w:unhideWhenUsed="1" w:qFormat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 w:qFormat="1"/>
    <w:lsdException w:name="List Continue 5" w:semiHidden="1" w:uiPriority="0" w:unhideWhenUsed="1" w:qFormat="1"/>
    <w:lsdException w:name="Message Header" w:semiHidden="1" w:uiPriority="0" w:unhideWhenUsed="1" w:qFormat="1"/>
    <w:lsdException w:name="Subtitle" w:uiPriority="0" w:qFormat="1"/>
    <w:lsdException w:name="Salutation" w:semiHidden="1" w:uiPriority="0" w:unhideWhenUsed="1" w:qFormat="1"/>
    <w:lsdException w:name="Date" w:semiHidden="1" w:uiPriority="0" w:unhideWhenUsed="1" w:qFormat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iPriority="0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iPriority="0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B1C"/>
    <w:pPr>
      <w:spacing w:after="200" w:line="276" w:lineRule="auto"/>
    </w:pPr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7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23726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726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237268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237268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23726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37268"/>
    <w:pPr>
      <w:keepNext/>
      <w:numPr>
        <w:ilvl w:val="1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237268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37268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237268"/>
    <w:rPr>
      <w:rFonts w:ascii="Times New Roman" w:eastAsia="Times New Roman" w:hAnsi="Times New Roman" w:cs="Times New Roman"/>
      <w:b/>
      <w:bCs/>
      <w:kern w:val="36"/>
      <w:sz w:val="48"/>
      <w:szCs w:val="48"/>
      <w:lang w:val="ro-RO" w:eastAsia="ro-RO"/>
    </w:rPr>
  </w:style>
  <w:style w:type="character" w:customStyle="1" w:styleId="Heading2Char">
    <w:name w:val="Heading 2 Char"/>
    <w:basedOn w:val="DefaultParagraphFont"/>
    <w:link w:val="Heading2"/>
    <w:qFormat/>
    <w:rsid w:val="00237268"/>
    <w:rPr>
      <w:rFonts w:ascii="Cambria" w:eastAsia="Times New Roman" w:hAnsi="Cambria" w:cs="Times New Roman"/>
      <w:b/>
      <w:bCs/>
      <w:i/>
      <w:iCs/>
      <w:sz w:val="28"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qFormat/>
    <w:rsid w:val="00237268"/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qFormat/>
    <w:rsid w:val="0023726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qFormat/>
    <w:rsid w:val="00237268"/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character" w:customStyle="1" w:styleId="Heading6Char">
    <w:name w:val="Heading 6 Char"/>
    <w:basedOn w:val="DefaultParagraphFont"/>
    <w:link w:val="Heading6"/>
    <w:qFormat/>
    <w:rsid w:val="00237268"/>
    <w:rPr>
      <w:rFonts w:ascii="Times New Roman" w:eastAsia="Times New Roman" w:hAnsi="Times New Roman" w:cs="Times New Roman"/>
      <w:bCs/>
      <w:sz w:val="28"/>
      <w:szCs w:val="28"/>
      <w:lang w:val="ro-RO"/>
    </w:rPr>
  </w:style>
  <w:style w:type="character" w:customStyle="1" w:styleId="Heading7Char">
    <w:name w:val="Heading 7 Char"/>
    <w:basedOn w:val="DefaultParagraphFont"/>
    <w:link w:val="Heading7"/>
    <w:qFormat/>
    <w:rsid w:val="00237268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qFormat/>
    <w:rsid w:val="00237268"/>
    <w:rPr>
      <w:rFonts w:ascii="Times New Roman" w:eastAsia="Times New Roman" w:hAnsi="Times New Roman" w:cs="Times New Roman"/>
      <w:i/>
      <w:iCs/>
      <w:sz w:val="24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qFormat/>
    <w:rsid w:val="00237268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qFormat/>
    <w:rsid w:val="002372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37268"/>
    <w:rPr>
      <w:rFonts w:ascii="Tahoma" w:eastAsia="Calibri" w:hAnsi="Tahoma" w:cs="Times New Roman"/>
      <w:sz w:val="16"/>
      <w:szCs w:val="16"/>
      <w:lang w:val="ro-RO"/>
    </w:rPr>
  </w:style>
  <w:style w:type="paragraph" w:styleId="BlockText">
    <w:name w:val="Block Text"/>
    <w:basedOn w:val="Normal"/>
    <w:qFormat/>
    <w:rsid w:val="00237268"/>
    <w:pPr>
      <w:numPr>
        <w:numId w:val="2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qFormat/>
    <w:rsid w:val="0023726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2">
    <w:name w:val="Body Text 2"/>
    <w:basedOn w:val="Normal"/>
    <w:link w:val="BodyText2Char"/>
    <w:qFormat/>
    <w:rsid w:val="0023726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qFormat/>
    <w:rsid w:val="00237268"/>
    <w:pPr>
      <w:spacing w:after="0" w:line="240" w:lineRule="auto"/>
      <w:jc w:val="both"/>
    </w:pPr>
    <w:rPr>
      <w:rFonts w:ascii="Tahoma" w:eastAsia="Times New Roman" w:hAnsi="Tahoma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qFormat/>
    <w:rsid w:val="00237268"/>
    <w:rPr>
      <w:rFonts w:ascii="Tahoma" w:eastAsia="Times New Roman" w:hAnsi="Tahoma" w:cs="Times New Roman"/>
      <w:szCs w:val="20"/>
    </w:rPr>
  </w:style>
  <w:style w:type="paragraph" w:styleId="BodyTextFirstIndent">
    <w:name w:val="Body Text First Indent"/>
    <w:basedOn w:val="BodyText"/>
    <w:link w:val="BodyTextFirstIndentChar"/>
    <w:qFormat/>
    <w:rsid w:val="00237268"/>
    <w:pPr>
      <w:ind w:firstLine="210"/>
    </w:pPr>
    <w:rPr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qFormat/>
    <w:rsid w:val="00237268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qFormat/>
    <w:rsid w:val="00237268"/>
    <w:rPr>
      <w:rFonts w:ascii="TimesNewRoman" w:eastAsia="Calibri" w:hAnsi="TimesNewRoman" w:cs="Times New Roman"/>
      <w:b/>
      <w:sz w:val="24"/>
      <w:szCs w:val="24"/>
      <w:lang w:val="ro-RO"/>
    </w:rPr>
  </w:style>
  <w:style w:type="paragraph" w:styleId="BodyTextFirstIndent2">
    <w:name w:val="Body Text First Indent 2"/>
    <w:basedOn w:val="BodyTextIndent"/>
    <w:link w:val="BodyTextFirstIndent2Char"/>
    <w:qFormat/>
    <w:rsid w:val="00237268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37268"/>
    <w:rPr>
      <w:rFonts w:ascii="TimesNewRoman" w:eastAsia="Calibri" w:hAnsi="TimesNewRoman" w:cs="Times New Roman"/>
      <w:b/>
      <w:sz w:val="24"/>
      <w:szCs w:val="24"/>
      <w:lang w:val="ro-RO"/>
    </w:rPr>
  </w:style>
  <w:style w:type="paragraph" w:styleId="BodyTextIndent2">
    <w:name w:val="Body Text Indent 2"/>
    <w:basedOn w:val="Normal"/>
    <w:link w:val="BodyTextIndent2Char"/>
    <w:qFormat/>
    <w:rsid w:val="0023726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3">
    <w:name w:val="Body Text Indent 3"/>
    <w:basedOn w:val="Normal"/>
    <w:link w:val="BodyTextIndent3Char"/>
    <w:qFormat/>
    <w:rsid w:val="0023726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37268"/>
    <w:rPr>
      <w:rFonts w:ascii="Times New Roman" w:eastAsia="Times New Roman" w:hAnsi="Times New Roman" w:cs="Times New Roman"/>
      <w:sz w:val="16"/>
      <w:szCs w:val="16"/>
      <w:lang w:val="ro-RO"/>
    </w:rPr>
  </w:style>
  <w:style w:type="paragraph" w:styleId="Caption">
    <w:name w:val="caption"/>
    <w:basedOn w:val="Normal"/>
    <w:next w:val="Normal"/>
    <w:qFormat/>
    <w:rsid w:val="00237268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Closing">
    <w:name w:val="Closing"/>
    <w:basedOn w:val="Normal"/>
    <w:link w:val="ClosingChar"/>
    <w:qFormat/>
    <w:rsid w:val="00237268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basedOn w:val="DefaultParagraphFont"/>
    <w:link w:val="Closing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qFormat/>
    <w:rsid w:val="002372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37268"/>
    <w:rPr>
      <w:b/>
      <w:bCs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37268"/>
    <w:rPr>
      <w:rFonts w:ascii="Times New Roman" w:eastAsia="Times New Roman" w:hAnsi="Times New Roman" w:cs="Times New Roman"/>
      <w:b/>
      <w:bCs/>
      <w:sz w:val="20"/>
      <w:szCs w:val="20"/>
      <w:lang w:eastAsia="ro-RO"/>
    </w:rPr>
  </w:style>
  <w:style w:type="paragraph" w:styleId="Date">
    <w:name w:val="Date"/>
    <w:basedOn w:val="Normal"/>
    <w:next w:val="Normal"/>
    <w:link w:val="DateChar"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basedOn w:val="DefaultParagraphFont"/>
    <w:link w:val="Date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qFormat/>
    <w:rsid w:val="00237268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237268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qFormat/>
    <w:rsid w:val="00237268"/>
    <w:pPr>
      <w:numPr>
        <w:numId w:val="3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basedOn w:val="DefaultParagraphFont"/>
    <w:link w:val="E-mailSignature"/>
    <w:qFormat/>
    <w:rsid w:val="00237268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Emphasis">
    <w:name w:val="Emphasis"/>
    <w:basedOn w:val="DefaultParagraphFont"/>
    <w:uiPriority w:val="20"/>
    <w:qFormat/>
    <w:rsid w:val="00237268"/>
    <w:rPr>
      <w:i/>
      <w:iCs/>
    </w:rPr>
  </w:style>
  <w:style w:type="paragraph" w:styleId="EndnoteText">
    <w:name w:val="endnote text"/>
    <w:basedOn w:val="Normal"/>
    <w:link w:val="EndnoteTextChar"/>
    <w:semiHidden/>
    <w:qFormat/>
    <w:rsid w:val="00237268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qFormat/>
    <w:rsid w:val="00237268"/>
    <w:rPr>
      <w:rFonts w:ascii="Calibri" w:eastAsia="Calibri" w:hAnsi="Calibri" w:cs="Times New Roman"/>
      <w:sz w:val="20"/>
      <w:szCs w:val="20"/>
    </w:rPr>
  </w:style>
  <w:style w:type="paragraph" w:styleId="EnvelopeAddress">
    <w:name w:val="envelope address"/>
    <w:basedOn w:val="Normal"/>
    <w:qFormat/>
    <w:rsid w:val="0023726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EnvelopeReturn">
    <w:name w:val="envelope return"/>
    <w:basedOn w:val="Normal"/>
    <w:qFormat/>
    <w:rsid w:val="0023726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37268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2372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37268"/>
    <w:rPr>
      <w:rFonts w:ascii="Calibri" w:eastAsia="Calibri" w:hAnsi="Calibri" w:cs="Times New Roman"/>
      <w:lang w:val="ro-RO"/>
    </w:rPr>
  </w:style>
  <w:style w:type="character" w:styleId="FootnoteReference">
    <w:name w:val="footnote reference"/>
    <w:semiHidden/>
    <w:unhideWhenUsed/>
    <w:qFormat/>
    <w:rsid w:val="00237268"/>
    <w:rPr>
      <w:vertAlign w:val="superscript"/>
    </w:rPr>
  </w:style>
  <w:style w:type="paragraph" w:styleId="FootnoteText">
    <w:name w:val="footnote text"/>
    <w:basedOn w:val="Normal"/>
    <w:link w:val="FootnoteTextChar"/>
    <w:semiHidden/>
    <w:qFormat/>
    <w:rsid w:val="00237268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237268"/>
    <w:rPr>
      <w:rFonts w:ascii="Tahoma" w:eastAsia="Calibri" w:hAnsi="Tahom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rsid w:val="002372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237268"/>
    <w:rPr>
      <w:rFonts w:ascii="Calibri" w:eastAsia="Calibri" w:hAnsi="Calibri" w:cs="Times New Roman"/>
      <w:lang w:val="ro-RO"/>
    </w:rPr>
  </w:style>
  <w:style w:type="paragraph" w:styleId="HTMLAddress">
    <w:name w:val="HTML Address"/>
    <w:basedOn w:val="Normal"/>
    <w:link w:val="HTMLAddressChar"/>
    <w:qFormat/>
    <w:rsid w:val="00237268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qFormat/>
    <w:rsid w:val="00237268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37268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37268"/>
    <w:rPr>
      <w:rFonts w:ascii="Courier New" w:eastAsia="Times New Roman" w:hAnsi="Courier New" w:cs="Times New Roman"/>
      <w:sz w:val="20"/>
      <w:szCs w:val="20"/>
    </w:rPr>
  </w:style>
  <w:style w:type="character" w:styleId="Hyperlink">
    <w:name w:val="Hyperlink"/>
    <w:uiPriority w:val="99"/>
    <w:qFormat/>
    <w:rsid w:val="00237268"/>
    <w:rPr>
      <w:color w:val="0000FF"/>
      <w:u w:val="single"/>
    </w:rPr>
  </w:style>
  <w:style w:type="paragraph" w:styleId="List">
    <w:name w:val="List"/>
    <w:basedOn w:val="Normal"/>
    <w:qFormat/>
    <w:rsid w:val="00237268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qFormat/>
    <w:rsid w:val="00237268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qFormat/>
    <w:rsid w:val="00237268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qFormat/>
    <w:rsid w:val="00237268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qFormat/>
    <w:rsid w:val="00237268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qFormat/>
    <w:rsid w:val="00237268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qFormat/>
    <w:rsid w:val="00237268"/>
    <w:pPr>
      <w:numPr>
        <w:numId w:val="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qFormat/>
    <w:rsid w:val="00237268"/>
    <w:pPr>
      <w:tabs>
        <w:tab w:val="left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qFormat/>
    <w:rsid w:val="00237268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qFormat/>
    <w:rsid w:val="00237268"/>
    <w:pPr>
      <w:tabs>
        <w:tab w:val="left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qFormat/>
    <w:rsid w:val="00237268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qFormat/>
    <w:rsid w:val="00237268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qFormat/>
    <w:rsid w:val="00237268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qFormat/>
    <w:rsid w:val="00237268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qFormat/>
    <w:rsid w:val="00237268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qFormat/>
    <w:rsid w:val="00237268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qFormat/>
    <w:rsid w:val="00237268"/>
    <w:pPr>
      <w:tabs>
        <w:tab w:val="left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qFormat/>
    <w:rsid w:val="00237268"/>
    <w:pPr>
      <w:numPr>
        <w:numId w:val="7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qFormat/>
    <w:rsid w:val="00237268"/>
    <w:pPr>
      <w:tabs>
        <w:tab w:val="left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qFormat/>
    <w:rsid w:val="00237268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MacroText">
    <w:name w:val="macro"/>
    <w:link w:val="MacroTextChar"/>
    <w:semiHidden/>
    <w:qFormat/>
    <w:rsid w:val="00237268"/>
    <w:pPr>
      <w:numPr>
        <w:numId w:val="9"/>
      </w:numPr>
      <w:tabs>
        <w:tab w:val="left" w:pos="480"/>
        <w:tab w:val="left" w:pos="96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ind w:left="0" w:firstLine="0"/>
    </w:pPr>
    <w:rPr>
      <w:rFonts w:ascii="Courier New" w:eastAsia="Calibri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qFormat/>
    <w:rsid w:val="00237268"/>
    <w:rPr>
      <w:rFonts w:ascii="Courier New" w:eastAsia="Calibri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qFormat/>
    <w:rsid w:val="00237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qFormat/>
    <w:rsid w:val="00237268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qFormat/>
    <w:rsid w:val="00237268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NormalIndent">
    <w:name w:val="Normal Indent"/>
    <w:basedOn w:val="Normal"/>
    <w:qFormat/>
    <w:rsid w:val="00237268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NoteHeading">
    <w:name w:val="Note Heading"/>
    <w:basedOn w:val="Normal"/>
    <w:next w:val="Normal"/>
    <w:link w:val="NoteHeadingChar"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basedOn w:val="DefaultParagraphFont"/>
    <w:link w:val="NoteHeading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qFormat/>
    <w:rsid w:val="00237268"/>
  </w:style>
  <w:style w:type="paragraph" w:styleId="PlainText">
    <w:name w:val="Plain Text"/>
    <w:basedOn w:val="Normal"/>
    <w:link w:val="PlainTextChar"/>
    <w:uiPriority w:val="99"/>
    <w:qFormat/>
    <w:rsid w:val="00237268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37268"/>
    <w:rPr>
      <w:rFonts w:ascii="Courier New" w:eastAsia="Times New Roman" w:hAnsi="Courier New" w:cs="Times New Roman"/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basedOn w:val="DefaultParagraphFont"/>
    <w:link w:val="Salutation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qFormat/>
    <w:rsid w:val="00237268"/>
    <w:pPr>
      <w:numPr>
        <w:numId w:val="10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basedOn w:val="DefaultParagraphFont"/>
    <w:link w:val="Signature"/>
    <w:qFormat/>
    <w:rsid w:val="00237268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Strong">
    <w:name w:val="Strong"/>
    <w:uiPriority w:val="22"/>
    <w:qFormat/>
    <w:rsid w:val="00237268"/>
    <w:rPr>
      <w:b/>
      <w:bCs/>
    </w:rPr>
  </w:style>
  <w:style w:type="paragraph" w:styleId="Subtitle">
    <w:name w:val="Subtitle"/>
    <w:basedOn w:val="Normal"/>
    <w:link w:val="SubtitleChar"/>
    <w:qFormat/>
    <w:rsid w:val="00237268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237268"/>
    <w:rPr>
      <w:rFonts w:ascii="Arial" w:eastAsia="Times New Roman" w:hAnsi="Arial" w:cs="Times New Roman"/>
      <w:sz w:val="24"/>
      <w:szCs w:val="24"/>
      <w:lang w:val="ro-RO"/>
    </w:rPr>
  </w:style>
  <w:style w:type="table" w:styleId="TableGrid">
    <w:name w:val="Table Grid"/>
    <w:basedOn w:val="TableNormal"/>
    <w:uiPriority w:val="39"/>
    <w:qFormat/>
    <w:rsid w:val="00237268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37268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qFormat/>
    <w:rsid w:val="00237268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TOC4">
    <w:name w:val="toc 4"/>
    <w:basedOn w:val="Normal"/>
    <w:next w:val="Normal"/>
    <w:semiHidden/>
    <w:qFormat/>
    <w:rsid w:val="00237268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customStyle="1" w:styleId="Default">
    <w:name w:val="Default"/>
    <w:qFormat/>
    <w:rsid w:val="002372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paragraph" w:customStyle="1" w:styleId="alignmentl">
    <w:name w:val="alignment_l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CM38">
    <w:name w:val="CM38"/>
    <w:basedOn w:val="Default"/>
    <w:next w:val="Default"/>
    <w:qFormat/>
    <w:rsid w:val="00237268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qFormat/>
    <w:rsid w:val="00237268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qFormat/>
    <w:rsid w:val="00237268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qFormat/>
    <w:rsid w:val="00237268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qFormat/>
    <w:rsid w:val="00237268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qFormat/>
    <w:rsid w:val="00237268"/>
    <w:rPr>
      <w:b/>
      <w:bCs/>
      <w:color w:val="008F00"/>
    </w:rPr>
  </w:style>
  <w:style w:type="character" w:customStyle="1" w:styleId="BodyTextIndentChar1">
    <w:name w:val="Body Text Indent Char1"/>
    <w:uiPriority w:val="99"/>
    <w:semiHidden/>
    <w:qFormat/>
    <w:rsid w:val="00237268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237268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msolistparagraphcxspmiddle">
    <w:name w:val="msolistparagraphcxspmiddle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qFormat/>
    <w:rsid w:val="00237268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qFormat/>
    <w:rsid w:val="00237268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qFormat/>
    <w:rsid w:val="00237268"/>
  </w:style>
  <w:style w:type="character" w:customStyle="1" w:styleId="FootnoteTextChar1">
    <w:name w:val="Footnote Text Char1"/>
    <w:uiPriority w:val="99"/>
    <w:semiHidden/>
    <w:qFormat/>
    <w:rsid w:val="00237268"/>
    <w:rPr>
      <w:lang w:eastAsia="en-US"/>
    </w:rPr>
  </w:style>
  <w:style w:type="character" w:customStyle="1" w:styleId="tal1">
    <w:name w:val="tal1"/>
    <w:basedOn w:val="DefaultParagraphFont"/>
    <w:qFormat/>
    <w:rsid w:val="00237268"/>
  </w:style>
  <w:style w:type="character" w:customStyle="1" w:styleId="tpa1">
    <w:name w:val="tpa1"/>
    <w:basedOn w:val="DefaultParagraphFont"/>
    <w:qFormat/>
    <w:rsid w:val="00237268"/>
  </w:style>
  <w:style w:type="character" w:customStyle="1" w:styleId="BalloonTextChar1">
    <w:name w:val="Balloon Text Char1"/>
    <w:uiPriority w:val="99"/>
    <w:semiHidden/>
    <w:qFormat/>
    <w:rsid w:val="00237268"/>
    <w:rPr>
      <w:rFonts w:ascii="Tahoma" w:hAnsi="Tahoma" w:cs="Tahoma"/>
      <w:sz w:val="16"/>
      <w:szCs w:val="16"/>
      <w:lang w:eastAsia="en-US"/>
    </w:rPr>
  </w:style>
  <w:style w:type="character" w:customStyle="1" w:styleId="DocumentMapChar1">
    <w:name w:val="Document Map Char1"/>
    <w:uiPriority w:val="99"/>
    <w:semiHidden/>
    <w:qFormat/>
    <w:rsid w:val="00237268"/>
    <w:rPr>
      <w:rFonts w:ascii="Tahoma" w:hAnsi="Tahoma" w:cs="Tahoma"/>
      <w:sz w:val="16"/>
      <w:szCs w:val="16"/>
      <w:lang w:eastAsia="en-US"/>
    </w:rPr>
  </w:style>
  <w:style w:type="character" w:customStyle="1" w:styleId="MacroTextChar1">
    <w:name w:val="Macro Text Char1"/>
    <w:uiPriority w:val="99"/>
    <w:semiHidden/>
    <w:qFormat/>
    <w:rsid w:val="00237268"/>
    <w:rPr>
      <w:rFonts w:ascii="Courier New" w:hAnsi="Courier New" w:cs="Courier New"/>
      <w:lang w:eastAsia="en-US"/>
    </w:rPr>
  </w:style>
  <w:style w:type="character" w:customStyle="1" w:styleId="EndnoteTextChar1">
    <w:name w:val="Endnote Text Char1"/>
    <w:uiPriority w:val="99"/>
    <w:semiHidden/>
    <w:qFormat/>
    <w:rsid w:val="00237268"/>
    <w:rPr>
      <w:lang w:eastAsia="en-US"/>
    </w:rPr>
  </w:style>
  <w:style w:type="paragraph" w:customStyle="1" w:styleId="ListParagraph1">
    <w:name w:val="List Paragraph1"/>
    <w:basedOn w:val="Normal"/>
    <w:qFormat/>
    <w:rsid w:val="0023726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paragraph" w:styleId="NoSpacing">
    <w:name w:val="No Spacing"/>
    <w:uiPriority w:val="1"/>
    <w:qFormat/>
    <w:rsid w:val="00237268"/>
    <w:pPr>
      <w:spacing w:after="0" w:line="240" w:lineRule="auto"/>
      <w:jc w:val="both"/>
    </w:pPr>
    <w:rPr>
      <w:rFonts w:ascii="Palatino Linotype" w:eastAsia="Calibri" w:hAnsi="Palatino Linotype" w:cs="Times New Roman"/>
      <w:sz w:val="24"/>
    </w:rPr>
  </w:style>
  <w:style w:type="character" w:customStyle="1" w:styleId="stlitera">
    <w:name w:val="st_litera"/>
    <w:basedOn w:val="DefaultParagraphFont"/>
    <w:qFormat/>
    <w:rsid w:val="00237268"/>
  </w:style>
  <w:style w:type="character" w:customStyle="1" w:styleId="sttlitera">
    <w:name w:val="st_tlitera"/>
    <w:basedOn w:val="DefaultParagraphFont"/>
    <w:qFormat/>
    <w:rsid w:val="00237268"/>
  </w:style>
  <w:style w:type="character" w:customStyle="1" w:styleId="tpa">
    <w:name w:val="tpa"/>
    <w:basedOn w:val="DefaultParagraphFont"/>
    <w:qFormat/>
    <w:rsid w:val="00237268"/>
  </w:style>
  <w:style w:type="paragraph" w:customStyle="1" w:styleId="Style2">
    <w:name w:val="Style 2"/>
    <w:basedOn w:val="Normal"/>
    <w:qFormat/>
    <w:rsid w:val="00237268"/>
    <w:pPr>
      <w:widowControl w:val="0"/>
      <w:spacing w:after="0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qFormat/>
    <w:rsid w:val="00237268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qFormat/>
    <w:rsid w:val="00237268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color w:val="000000"/>
      <w:sz w:val="20"/>
      <w:szCs w:val="20"/>
      <w:lang w:eastAsia="ro-RO"/>
    </w:rPr>
  </w:style>
  <w:style w:type="character" w:customStyle="1" w:styleId="part">
    <w:name w:val="p_art"/>
    <w:qFormat/>
    <w:rsid w:val="00237268"/>
  </w:style>
  <w:style w:type="character" w:customStyle="1" w:styleId="sttalineat">
    <w:name w:val="st_talineat"/>
    <w:basedOn w:val="DefaultParagraphFont"/>
    <w:qFormat/>
    <w:rsid w:val="00237268"/>
  </w:style>
  <w:style w:type="character" w:customStyle="1" w:styleId="sttpar">
    <w:name w:val="st_tpar"/>
    <w:basedOn w:val="DefaultParagraphFont"/>
    <w:qFormat/>
    <w:rsid w:val="00237268"/>
  </w:style>
  <w:style w:type="character" w:customStyle="1" w:styleId="do1">
    <w:name w:val="do1"/>
    <w:qFormat/>
    <w:rsid w:val="00237268"/>
    <w:rPr>
      <w:b/>
      <w:bCs/>
      <w:sz w:val="26"/>
      <w:szCs w:val="26"/>
    </w:rPr>
  </w:style>
  <w:style w:type="character" w:customStyle="1" w:styleId="apple-converted-space">
    <w:name w:val="apple-converted-space"/>
    <w:basedOn w:val="DefaultParagraphFont"/>
    <w:qFormat/>
    <w:rsid w:val="00237268"/>
  </w:style>
  <w:style w:type="character" w:customStyle="1" w:styleId="fontstyle01">
    <w:name w:val="fontstyle01"/>
    <w:basedOn w:val="DefaultParagraphFont"/>
    <w:qFormat/>
    <w:rsid w:val="00237268"/>
    <w:rPr>
      <w:rFonts w:ascii="TimesNewRomanPSMT" w:hAnsi="TimesNewRomanPSMT" w:hint="default"/>
      <w:color w:val="000000"/>
      <w:sz w:val="22"/>
      <w:szCs w:val="22"/>
    </w:rPr>
  </w:style>
  <w:style w:type="character" w:customStyle="1" w:styleId="fontstyle21">
    <w:name w:val="fontstyle21"/>
    <w:basedOn w:val="DefaultParagraphFont"/>
    <w:qFormat/>
    <w:rsid w:val="00237268"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sden">
    <w:name w:val="s_den"/>
    <w:basedOn w:val="DefaultParagraphFont"/>
    <w:qFormat/>
    <w:rsid w:val="00237268"/>
  </w:style>
  <w:style w:type="character" w:customStyle="1" w:styleId="shdr">
    <w:name w:val="s_hdr"/>
    <w:basedOn w:val="DefaultParagraphFont"/>
    <w:qFormat/>
    <w:rsid w:val="00237268"/>
  </w:style>
  <w:style w:type="character" w:customStyle="1" w:styleId="FollowedHyperlink1">
    <w:name w:val="FollowedHyperlink1"/>
    <w:basedOn w:val="DefaultParagraphFont"/>
    <w:uiPriority w:val="99"/>
    <w:semiHidden/>
    <w:unhideWhenUsed/>
    <w:qFormat/>
    <w:rsid w:val="00237268"/>
    <w:rPr>
      <w:color w:val="800080"/>
      <w:u w:val="single"/>
    </w:rPr>
  </w:style>
  <w:style w:type="character" w:customStyle="1" w:styleId="fontstyle11">
    <w:name w:val="fontstyle11"/>
    <w:basedOn w:val="DefaultParagraphFont"/>
    <w:qFormat/>
    <w:rsid w:val="00237268"/>
    <w:rPr>
      <w:rFonts w:ascii="Bookman-DemiItalic" w:hAnsi="Bookman-DemiItalic" w:hint="default"/>
      <w:i/>
      <w:iCs/>
      <w:color w:val="000000"/>
      <w:sz w:val="22"/>
      <w:szCs w:val="22"/>
    </w:rPr>
  </w:style>
  <w:style w:type="character" w:customStyle="1" w:styleId="fontstyle31">
    <w:name w:val="fontstyle31"/>
    <w:basedOn w:val="DefaultParagraphFont"/>
    <w:qFormat/>
    <w:rsid w:val="00237268"/>
    <w:rPr>
      <w:rFonts w:ascii="BoldItalic" w:hAnsi="BoldItalic" w:hint="default"/>
      <w:b/>
      <w:bCs/>
      <w:i/>
      <w:iCs/>
      <w:color w:val="000000"/>
      <w:sz w:val="22"/>
      <w:szCs w:val="22"/>
    </w:rPr>
  </w:style>
  <w:style w:type="paragraph" w:customStyle="1" w:styleId="xxmsonormal">
    <w:name w:val="x_x_msonormal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aln">
    <w:name w:val="s_aln"/>
    <w:basedOn w:val="DefaultParagraphFont"/>
    <w:qFormat/>
    <w:rsid w:val="00237268"/>
  </w:style>
  <w:style w:type="character" w:customStyle="1" w:styleId="salnttl">
    <w:name w:val="s_aln_ttl"/>
    <w:basedOn w:val="DefaultParagraphFont"/>
    <w:qFormat/>
    <w:rsid w:val="00237268"/>
  </w:style>
  <w:style w:type="character" w:customStyle="1" w:styleId="salnbdy">
    <w:name w:val="s_aln_bdy"/>
    <w:basedOn w:val="DefaultParagraphFont"/>
    <w:qFormat/>
    <w:rsid w:val="00237268"/>
  </w:style>
  <w:style w:type="character" w:customStyle="1" w:styleId="ppar1">
    <w:name w:val="p_par1"/>
    <w:basedOn w:val="DefaultParagraphFont"/>
    <w:qFormat/>
    <w:rsid w:val="00237268"/>
    <w:rPr>
      <w:rFonts w:ascii="Verdana" w:hAnsi="Verdana" w:hint="default"/>
      <w:sz w:val="28"/>
      <w:szCs w:val="28"/>
    </w:rPr>
  </w:style>
  <w:style w:type="character" w:customStyle="1" w:styleId="slit">
    <w:name w:val="s_lit"/>
    <w:basedOn w:val="DefaultParagraphFont"/>
    <w:qFormat/>
    <w:rsid w:val="00237268"/>
  </w:style>
  <w:style w:type="character" w:customStyle="1" w:styleId="slitbdy">
    <w:name w:val="s_lit_bdy"/>
    <w:basedOn w:val="DefaultParagraphFont"/>
    <w:qFormat/>
    <w:rsid w:val="00237268"/>
  </w:style>
  <w:style w:type="character" w:customStyle="1" w:styleId="slitttl">
    <w:name w:val="s_lit_ttl"/>
    <w:basedOn w:val="DefaultParagraphFont"/>
    <w:qFormat/>
    <w:rsid w:val="00237268"/>
  </w:style>
  <w:style w:type="paragraph" w:customStyle="1" w:styleId="Revision1">
    <w:name w:val="Revision1"/>
    <w:hidden/>
    <w:uiPriority w:val="99"/>
    <w:semiHidden/>
    <w:qFormat/>
    <w:rsid w:val="00237268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slgi">
    <w:name w:val="s_lgi"/>
    <w:basedOn w:val="DefaultParagraphFont"/>
    <w:qFormat/>
    <w:rsid w:val="00237268"/>
  </w:style>
  <w:style w:type="paragraph" w:customStyle="1" w:styleId="al">
    <w:name w:val="a_l"/>
    <w:basedOn w:val="Normal"/>
    <w:rsid w:val="00237268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eastAsia="ro-RO"/>
    </w:rPr>
  </w:style>
  <w:style w:type="table" w:customStyle="1" w:styleId="TableNormal1">
    <w:name w:val="Table Normal1"/>
    <w:rsid w:val="00237268"/>
    <w:pPr>
      <w:spacing w:after="200" w:line="276" w:lineRule="auto"/>
    </w:pPr>
    <w:rPr>
      <w:rFonts w:ascii="Calibri" w:eastAsia="Calibri" w:hAnsi="Calibri" w:cs="Calibri"/>
      <w:lang w:val="ro-RO"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Grid"/>
    <w:rsid w:val="002372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602A7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602A7D"/>
    <w:pPr>
      <w:spacing w:before="240" w:after="0"/>
    </w:pPr>
    <w:rPr>
      <w:rFonts w:asciiTheme="minorHAnsi" w:hAnsiTheme="minorHAnsi" w:cstheme="minorHAnsi"/>
      <w:b/>
      <w:b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602A7D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37AF2"/>
    <w:pPr>
      <w:spacing w:after="0"/>
      <w:ind w:left="22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F37AF2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F37AF2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F37AF2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F37AF2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F37AF2"/>
    <w:pPr>
      <w:spacing w:after="0"/>
      <w:ind w:left="15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7C4D-0BBB-4DDC-9A86-0C2986AA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Barbulescu Adrian</dc:creator>
  <cp:keywords/>
  <dc:description/>
  <cp:lastModifiedBy>L2</cp:lastModifiedBy>
  <cp:revision>5</cp:revision>
  <cp:lastPrinted>2024-12-03T07:50:00Z</cp:lastPrinted>
  <dcterms:created xsi:type="dcterms:W3CDTF">2025-03-17T09:48:00Z</dcterms:created>
  <dcterms:modified xsi:type="dcterms:W3CDTF">2026-03-24T09:41:00Z</dcterms:modified>
</cp:coreProperties>
</file>